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6D584" w14:textId="6F70781C" w:rsidR="007D61C8" w:rsidRDefault="007D61C8"/>
    <w:p w14:paraId="6E9A0F4D" w14:textId="77777777" w:rsidR="007D61C8" w:rsidRDefault="009D61F4">
      <w:pPr>
        <w:tabs>
          <w:tab w:val="left" w:pos="8190"/>
        </w:tabs>
      </w:pPr>
      <w:r>
        <w:tab/>
      </w:r>
      <w:r>
        <w:tab/>
      </w:r>
    </w:p>
    <w:p w14:paraId="274A01F9" w14:textId="77777777" w:rsidR="007D61C8" w:rsidRDefault="007D61C8"/>
    <w:p w14:paraId="5D3A70D1" w14:textId="77777777" w:rsidR="007D61C8" w:rsidRDefault="007D61C8"/>
    <w:p w14:paraId="2606E715" w14:textId="77777777" w:rsidR="007D61C8" w:rsidRDefault="007D61C8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33"/>
      </w:tblGrid>
      <w:tr w:rsidR="007D61C8" w14:paraId="183B4342" w14:textId="77777777">
        <w:trPr>
          <w:trHeight w:val="146"/>
          <w:jc w:val="center"/>
        </w:trPr>
        <w:tc>
          <w:tcPr>
            <w:tcW w:w="983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1DBCC58" w14:textId="77777777" w:rsidR="007D61C8" w:rsidRDefault="007D61C8">
            <w:pPr>
              <w:rPr>
                <w:b/>
                <w:snapToGrid w:val="0"/>
                <w:color w:val="000000"/>
                <w:lang w:val="es-ES" w:eastAsia="es-ES"/>
              </w:rPr>
            </w:pPr>
          </w:p>
        </w:tc>
      </w:tr>
      <w:tr w:rsidR="007D61C8" w14:paraId="11B89E6F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348FF50C" w14:textId="3C415383" w:rsidR="007D61C8" w:rsidRDefault="007D61C8">
            <w:pPr>
              <w:jc w:val="center"/>
              <w:rPr>
                <w:b/>
                <w:snapToGrid w:val="0"/>
                <w:color w:val="000000"/>
                <w:sz w:val="40"/>
                <w:lang w:val="pt-BR"/>
              </w:rPr>
            </w:pPr>
          </w:p>
        </w:tc>
      </w:tr>
      <w:tr w:rsidR="007D61C8" w14:paraId="6B1F15B5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2A2D054" w14:textId="312D9C10" w:rsidR="007D61C8" w:rsidRDefault="007D61C8">
            <w:pPr>
              <w:jc w:val="center"/>
              <w:rPr>
                <w:b/>
                <w:snapToGrid w:val="0"/>
                <w:color w:val="000000"/>
                <w:sz w:val="32"/>
                <w:lang w:val="es-ES"/>
              </w:rPr>
            </w:pPr>
          </w:p>
        </w:tc>
      </w:tr>
      <w:tr w:rsidR="007D61C8" w14:paraId="23B7E63D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2290AFE0" w14:textId="77777777" w:rsidR="007D61C8" w:rsidRDefault="007D61C8">
            <w:pPr>
              <w:jc w:val="center"/>
              <w:rPr>
                <w:b/>
                <w:snapToGrid w:val="0"/>
                <w:color w:val="000000"/>
                <w:lang w:val="es-ES"/>
              </w:rPr>
            </w:pPr>
          </w:p>
        </w:tc>
      </w:tr>
      <w:tr w:rsidR="007D61C8" w14:paraId="4350E9CA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61087F09" w14:textId="6ABF7CCE" w:rsidR="007D61C8" w:rsidRDefault="008A6B54">
            <w:pPr>
              <w:jc w:val="center"/>
              <w:rPr>
                <w:b/>
                <w:sz w:val="40"/>
                <w:lang w:val="es-ES"/>
              </w:rPr>
            </w:pPr>
            <w:r>
              <w:rPr>
                <w:b/>
                <w:sz w:val="40"/>
                <w:lang w:val="es-ES"/>
              </w:rPr>
              <w:t>ANEXO 2: INFORMACIÓN TÉCNICA ADICIONAL</w:t>
            </w:r>
          </w:p>
          <w:p w14:paraId="1DFE640C" w14:textId="3DA8529C" w:rsidR="007D61C8" w:rsidRDefault="008A6B54">
            <w:pPr>
              <w:jc w:val="center"/>
              <w:rPr>
                <w:b/>
                <w:snapToGrid w:val="0"/>
                <w:color w:val="000000"/>
                <w:sz w:val="40"/>
                <w:lang w:val="es-ES"/>
              </w:rPr>
            </w:pPr>
            <w:r>
              <w:rPr>
                <w:b/>
                <w:snapToGrid w:val="0"/>
                <w:color w:val="000000"/>
                <w:sz w:val="40"/>
                <w:lang w:val="es-ES"/>
              </w:rPr>
              <w:t>(E-PCM-00</w:t>
            </w:r>
            <w:r w:rsidR="00BB784E">
              <w:rPr>
                <w:b/>
                <w:snapToGrid w:val="0"/>
                <w:color w:val="000000"/>
                <w:sz w:val="40"/>
                <w:lang w:val="es-ES"/>
              </w:rPr>
              <w:t>2</w:t>
            </w:r>
            <w:r>
              <w:rPr>
                <w:b/>
                <w:snapToGrid w:val="0"/>
                <w:color w:val="000000"/>
                <w:sz w:val="40"/>
                <w:lang w:val="es-ES"/>
              </w:rPr>
              <w:t>)</w:t>
            </w:r>
          </w:p>
        </w:tc>
      </w:tr>
      <w:tr w:rsidR="007D61C8" w14:paraId="4DF10FDC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1225C486" w14:textId="77777777" w:rsidR="007D61C8" w:rsidRDefault="007D61C8">
            <w:pPr>
              <w:jc w:val="center"/>
              <w:rPr>
                <w:b/>
                <w:snapToGrid w:val="0"/>
                <w:color w:val="000000"/>
                <w:sz w:val="28"/>
                <w:highlight w:val="yellow"/>
                <w:lang w:val="es-ES"/>
              </w:rPr>
            </w:pPr>
          </w:p>
        </w:tc>
      </w:tr>
      <w:tr w:rsidR="007D61C8" w14:paraId="2662D987" w14:textId="77777777">
        <w:trPr>
          <w:trHeight w:val="44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A5A31" w14:textId="77777777" w:rsidR="007D61C8" w:rsidRDefault="007D61C8">
            <w:pPr>
              <w:rPr>
                <w:b/>
                <w:snapToGrid w:val="0"/>
                <w:color w:val="000000"/>
                <w:lang w:val="es-ES"/>
              </w:rPr>
            </w:pPr>
          </w:p>
        </w:tc>
      </w:tr>
    </w:tbl>
    <w:p w14:paraId="393FCDB6" w14:textId="77777777" w:rsidR="007D61C8" w:rsidRDefault="007D61C8"/>
    <w:p w14:paraId="5FC38566" w14:textId="77777777" w:rsidR="007D61C8" w:rsidRDefault="007D61C8"/>
    <w:p w14:paraId="6AE1826D" w14:textId="77777777" w:rsidR="007D61C8" w:rsidRDefault="007D61C8"/>
    <w:p w14:paraId="685590C6" w14:textId="77777777" w:rsidR="007D61C8" w:rsidRDefault="007D61C8"/>
    <w:p w14:paraId="359FDB77" w14:textId="77777777" w:rsidR="007D61C8" w:rsidRDefault="009D61F4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865E6C" wp14:editId="5EE12568">
                <wp:simplePos x="0" y="0"/>
                <wp:positionH relativeFrom="column">
                  <wp:posOffset>2758440</wp:posOffset>
                </wp:positionH>
                <wp:positionV relativeFrom="paragraph">
                  <wp:posOffset>83820</wp:posOffset>
                </wp:positionV>
                <wp:extent cx="3495675" cy="609600"/>
                <wp:effectExtent l="10795" t="10795" r="8255" b="825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0BA6425F" w14:textId="3239370A" w:rsidR="005D1DFB" w:rsidRDefault="005D1DFB">
                            <w:pPr>
                              <w:ind w:firstLine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REV: B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 w:rsidR="008A6B54"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BB784E"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-0</w:t>
                            </w:r>
                            <w:r w:rsidR="008A6B54"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-202</w:t>
                            </w:r>
                            <w:r w:rsidR="008A6B54"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865E6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7.2pt;margin-top:6.6pt;width:275.25pt;height:4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" strokeweight=".5pt">
                <v:textbox inset="0,0,0,0">
                  <w:txbxContent>
                    <w:p w14:paraId="0BA6425F" w14:textId="3239370A" w:rsidR="005D1DFB" w:rsidRDefault="005D1DFB">
                      <w:pPr>
                        <w:ind w:firstLine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REV: B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 w:rsidR="008A6B54"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 w:rsidR="00BB784E">
                        <w:rPr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-0</w:t>
                      </w:r>
                      <w:r w:rsidR="008A6B54">
                        <w:rPr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-202</w:t>
                      </w:r>
                      <w:r w:rsidR="008A6B54">
                        <w:rPr>
                          <w:b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50B32E69" w14:textId="77777777" w:rsidR="007D61C8" w:rsidRDefault="007D61C8"/>
    <w:p w14:paraId="0508453E" w14:textId="77777777" w:rsidR="007D61C8" w:rsidRDefault="007D61C8"/>
    <w:p w14:paraId="29551FDC" w14:textId="77777777" w:rsidR="007D61C8" w:rsidRDefault="007D61C8"/>
    <w:p w14:paraId="41B40793" w14:textId="77777777" w:rsidR="007D61C8" w:rsidRDefault="007D61C8"/>
    <w:tbl>
      <w:tblPr>
        <w:tblW w:w="10011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7"/>
        <w:gridCol w:w="1258"/>
        <w:gridCol w:w="3771"/>
        <w:gridCol w:w="1276"/>
        <w:gridCol w:w="1248"/>
        <w:gridCol w:w="7"/>
        <w:gridCol w:w="1580"/>
        <w:gridCol w:w="14"/>
      </w:tblGrid>
      <w:tr w:rsidR="007D61C8" w14:paraId="51DCEBAD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2936546" w14:textId="47BF24ED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BA10439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B2BD7B9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BFFA5F4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98E620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652644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4A66AF6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34A3294" w14:textId="7FFA7DF5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0830C5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E7E3941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B675AF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71A76C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4C56AF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4995E7E1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5515" w14:textId="5AA08DB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A66C7D1" w14:textId="4215D53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40C77D0" w14:textId="7990C656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D5D4D10" w14:textId="0AF87AEE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4B3D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ED1044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B123C1F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6ED8127" w14:textId="609A07F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080638D" w14:textId="3A8377DC" w:rsidR="007D61C8" w:rsidRDefault="007D61C8">
            <w:pPr>
              <w:spacing w:before="20"/>
              <w:ind w:left="0" w:firstLine="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77DC68" w14:textId="32B3E5CB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94F66DC" w14:textId="4448AA23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629E109" w14:textId="634AB683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FAAEB4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FCF7348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5994601" w14:textId="03523F86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41F7EE9" w14:textId="12E55749" w:rsidR="007D61C8" w:rsidRDefault="007D61C8">
            <w:pPr>
              <w:spacing w:before="20"/>
              <w:jc w:val="center"/>
              <w:rPr>
                <w:snapToGrid w:val="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75495BA" w14:textId="68CCC66E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300B552" w14:textId="2D170FFA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38DFD5" w14:textId="10306ECB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9EFCE6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EF61145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4866DC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proofErr w:type="spellStart"/>
            <w:r>
              <w:rPr>
                <w:b/>
                <w:snapToGrid w:val="0"/>
                <w:color w:val="000000"/>
                <w:sz w:val="16"/>
                <w:lang w:eastAsia="es-ES"/>
              </w:rPr>
              <w:t>Nº</w:t>
            </w:r>
            <w:proofErr w:type="spellEnd"/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42DE58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</w:t>
            </w: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FCB200C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MODIFICACIONES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E99223B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POR</w:t>
            </w: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3C3224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REV</w:t>
            </w: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006C66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APROBADO</w:t>
            </w:r>
          </w:p>
        </w:tc>
      </w:tr>
      <w:tr w:rsidR="007D61C8" w14:paraId="1637138B" w14:textId="77777777">
        <w:trPr>
          <w:cantSplit/>
          <w:jc w:val="center"/>
        </w:trPr>
        <w:tc>
          <w:tcPr>
            <w:tcW w:w="85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01523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Preparó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ABBF321" w14:textId="055BAD68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376B0916" w14:textId="77777777" w:rsidR="007D61C8" w:rsidRDefault="007D61C8">
            <w:pPr>
              <w:spacing w:before="20" w:after="20"/>
              <w:jc w:val="center"/>
              <w:rPr>
                <w:sz w:val="32"/>
                <w:szCs w:val="32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20487181" w14:textId="77777777" w:rsidR="007D61C8" w:rsidRDefault="009D61F4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FECHA:</w:t>
            </w:r>
          </w:p>
        </w:tc>
      </w:tr>
      <w:tr w:rsidR="007D61C8" w14:paraId="309254CB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57F61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Revisó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A249BCF" w14:textId="29182B54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97A196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C2E8ADE" w14:textId="070A908A" w:rsidR="007D61C8" w:rsidRDefault="002A1E6F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sz w:val="16"/>
                <w:lang w:eastAsia="es-ES"/>
              </w:rPr>
              <w:t>2</w:t>
            </w:r>
            <w:r w:rsidR="00BB784E">
              <w:rPr>
                <w:b/>
                <w:snapToGrid w:val="0"/>
                <w:sz w:val="16"/>
                <w:lang w:eastAsia="es-ES"/>
              </w:rPr>
              <w:t>1</w:t>
            </w:r>
            <w:r w:rsidR="009D61F4">
              <w:rPr>
                <w:b/>
                <w:snapToGrid w:val="0"/>
                <w:sz w:val="16"/>
                <w:lang w:eastAsia="es-ES"/>
              </w:rPr>
              <w:t>-0</w:t>
            </w:r>
            <w:r>
              <w:rPr>
                <w:b/>
                <w:snapToGrid w:val="0"/>
                <w:sz w:val="16"/>
                <w:lang w:eastAsia="es-ES"/>
              </w:rPr>
              <w:t>1</w:t>
            </w:r>
            <w:r w:rsidR="009D61F4">
              <w:rPr>
                <w:b/>
                <w:snapToGrid w:val="0"/>
                <w:sz w:val="16"/>
                <w:lang w:eastAsia="es-ES"/>
              </w:rPr>
              <w:t>-202</w:t>
            </w:r>
            <w:r>
              <w:rPr>
                <w:b/>
                <w:snapToGrid w:val="0"/>
                <w:sz w:val="16"/>
                <w:lang w:eastAsia="es-ES"/>
              </w:rPr>
              <w:t>2</w:t>
            </w:r>
          </w:p>
        </w:tc>
      </w:tr>
      <w:tr w:rsidR="007D61C8" w14:paraId="7254485F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CBCA0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Escribió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D129063" w14:textId="1F42F6FF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C3A0CF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A113CC0" w14:textId="36D6FF3B" w:rsidR="007D61C8" w:rsidRDefault="009D61F4">
            <w:pPr>
              <w:spacing w:before="20" w:after="20"/>
              <w:rPr>
                <w:b/>
                <w:snapToGrid w:val="0"/>
                <w:color w:val="000000"/>
                <w:lang w:eastAsia="es-ES"/>
              </w:rPr>
            </w:pPr>
            <w:r>
              <w:rPr>
                <w:b/>
                <w:snapToGrid w:val="0"/>
                <w:color w:val="000000"/>
                <w:lang w:eastAsia="es-ES"/>
              </w:rPr>
              <w:t xml:space="preserve">HOJA 1 DE </w:t>
            </w:r>
            <w:r w:rsidR="005775A3">
              <w:rPr>
                <w:b/>
                <w:snapToGrid w:val="0"/>
                <w:color w:val="000000"/>
                <w:lang w:eastAsia="es-ES"/>
              </w:rPr>
              <w:t>4</w:t>
            </w:r>
          </w:p>
        </w:tc>
      </w:tr>
      <w:tr w:rsidR="007D61C8" w14:paraId="40699DC5" w14:textId="77777777">
        <w:trPr>
          <w:cantSplit/>
          <w:trHeight w:val="376"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6694E50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Aprobó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EE18D2" w14:textId="77777777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93B0E40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9E7E8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lang w:eastAsia="es-ES"/>
              </w:rPr>
            </w:pPr>
          </w:p>
        </w:tc>
      </w:tr>
    </w:tbl>
    <w:p w14:paraId="2ED67166" w14:textId="77777777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73C91FEE" w14:textId="5C349FD2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482B014C" w14:textId="229E63CE" w:rsidR="00606D53" w:rsidRPr="00606D53" w:rsidRDefault="00606D53" w:rsidP="00606D53">
      <w:pPr>
        <w:pStyle w:val="Ttulo2"/>
        <w:numPr>
          <w:ilvl w:val="0"/>
          <w:numId w:val="43"/>
        </w:numPr>
        <w:tabs>
          <w:tab w:val="left" w:pos="395"/>
          <w:tab w:val="left" w:pos="643"/>
        </w:tabs>
        <w:ind w:left="643" w:hanging="360"/>
        <w:jc w:val="both"/>
        <w:rPr>
          <w:rFonts w:ascii="Arial" w:hAnsi="Arial" w:cs="Arial"/>
          <w:sz w:val="32"/>
          <w:szCs w:val="32"/>
        </w:rPr>
      </w:pPr>
      <w:bookmarkStart w:id="0" w:name="_Toc82014455"/>
      <w:bookmarkStart w:id="1" w:name="_Toc81317170"/>
      <w:bookmarkStart w:id="2" w:name="_Toc183424251"/>
      <w:bookmarkStart w:id="3" w:name="_Toc499050813"/>
      <w:bookmarkStart w:id="4" w:name="_Toc500750515"/>
      <w:r w:rsidRPr="00606D53">
        <w:rPr>
          <w:rFonts w:ascii="Arial" w:hAnsi="Arial" w:cs="Arial"/>
          <w:sz w:val="32"/>
          <w:szCs w:val="32"/>
        </w:rPr>
        <w:t>INFORMACION ADICIONAL DE</w:t>
      </w:r>
      <w:r w:rsidRPr="00606D53">
        <w:rPr>
          <w:rFonts w:ascii="Arial" w:hAnsi="Arial" w:cs="Arial"/>
          <w:spacing w:val="-1"/>
          <w:sz w:val="32"/>
          <w:szCs w:val="32"/>
        </w:rPr>
        <w:t xml:space="preserve"> </w:t>
      </w:r>
      <w:r w:rsidR="00FF5142">
        <w:rPr>
          <w:rFonts w:ascii="Arial" w:hAnsi="Arial" w:cs="Arial"/>
          <w:sz w:val="32"/>
          <w:szCs w:val="32"/>
        </w:rPr>
        <w:t>GRUPO SAESA</w:t>
      </w:r>
    </w:p>
    <w:p w14:paraId="34DD9D99" w14:textId="77777777" w:rsidR="00606D53" w:rsidRDefault="00606D53" w:rsidP="00606D53">
      <w:pPr>
        <w:spacing w:before="118"/>
        <w:ind w:left="992"/>
        <w:rPr>
          <w:b/>
        </w:rPr>
      </w:pPr>
      <w:r>
        <w:rPr>
          <w:b/>
          <w:sz w:val="22"/>
          <w:u w:val="thick"/>
        </w:rPr>
        <w:t>Los relés de protecciones deberán considerar funciones de control, que a continuación se</w:t>
      </w:r>
      <w:r>
        <w:rPr>
          <w:b/>
          <w:sz w:val="22"/>
        </w:rPr>
        <w:t xml:space="preserve"> </w:t>
      </w:r>
      <w:r>
        <w:rPr>
          <w:b/>
          <w:sz w:val="22"/>
          <w:u w:val="thick"/>
        </w:rPr>
        <w:t>indican:</w:t>
      </w:r>
    </w:p>
    <w:p w14:paraId="34F3BA05" w14:textId="77777777" w:rsidR="00606D53" w:rsidRDefault="00606D53" w:rsidP="00606D53">
      <w:pPr>
        <w:pStyle w:val="Textoindependiente"/>
        <w:rPr>
          <w:b/>
        </w:rPr>
      </w:pPr>
    </w:p>
    <w:p w14:paraId="05341794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3A79405D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4"/>
        </w:tabs>
        <w:autoSpaceDE w:val="0"/>
        <w:autoSpaceDN w:val="0"/>
        <w:spacing w:line="240" w:lineRule="auto"/>
        <w:jc w:val="both"/>
      </w:pPr>
      <w:r>
        <w:rPr>
          <w:sz w:val="22"/>
        </w:rPr>
        <w:t>General</w:t>
      </w:r>
    </w:p>
    <w:p w14:paraId="58A70115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4" w:line="237" w:lineRule="auto"/>
        <w:ind w:left="833" w:right="113"/>
      </w:pPr>
      <w:r>
        <w:rPr>
          <w:sz w:val="22"/>
        </w:rPr>
        <w:t>Los relés deben incorporar funciones de control aptas para operación desde el relé y desde el sistema de control</w:t>
      </w:r>
      <w:r>
        <w:rPr>
          <w:spacing w:val="-2"/>
          <w:sz w:val="22"/>
        </w:rPr>
        <w:t xml:space="preserve"> </w:t>
      </w:r>
      <w:r>
        <w:rPr>
          <w:sz w:val="22"/>
        </w:rPr>
        <w:t>superior</w:t>
      </w:r>
    </w:p>
    <w:p w14:paraId="19E15F8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1" w:line="240" w:lineRule="auto"/>
        <w:ind w:left="833" w:right="109"/>
      </w:pPr>
      <w:r>
        <w:rPr>
          <w:sz w:val="22"/>
        </w:rPr>
        <w:t>En el caso de la falla de la función de control del relé (por causas internas o externas), o de la comunicación con un sistema SCADA o con otros relés, la función de protección debe permanecer</w:t>
      </w:r>
      <w:r>
        <w:rPr>
          <w:spacing w:val="-1"/>
          <w:sz w:val="22"/>
        </w:rPr>
        <w:t xml:space="preserve"> </w:t>
      </w:r>
      <w:r>
        <w:rPr>
          <w:sz w:val="22"/>
        </w:rPr>
        <w:t>intacta.</w:t>
      </w:r>
    </w:p>
    <w:p w14:paraId="761B13F6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right="109"/>
      </w:pPr>
      <w:r>
        <w:rPr>
          <w:sz w:val="22"/>
        </w:rPr>
        <w:t xml:space="preserve">Debe incluir la posibilidad </w:t>
      </w:r>
      <w:r>
        <w:rPr>
          <w:b/>
          <w:sz w:val="22"/>
          <w:u w:val="thick"/>
        </w:rPr>
        <w:t>operación directa</w:t>
      </w:r>
      <w:r>
        <w:rPr>
          <w:b/>
          <w:sz w:val="22"/>
        </w:rPr>
        <w:t xml:space="preserve"> </w:t>
      </w:r>
      <w:r>
        <w:rPr>
          <w:sz w:val="22"/>
        </w:rPr>
        <w:t xml:space="preserve">de los elementos asociados, mediante mímicos de control, botoneras, etc. La operación NO debe realizarse a través de menús </w:t>
      </w:r>
      <w:proofErr w:type="gramStart"/>
      <w:r>
        <w:rPr>
          <w:sz w:val="22"/>
        </w:rPr>
        <w:t>desplegables( navegación</w:t>
      </w:r>
      <w:proofErr w:type="gramEnd"/>
      <w:r>
        <w:rPr>
          <w:sz w:val="22"/>
        </w:rPr>
        <w:t xml:space="preserve"> en programas). Se reitera que la operación debe ser de forma directa una vez habilitado el relé mediante una </w:t>
      </w:r>
      <w:proofErr w:type="spellStart"/>
      <w:r>
        <w:rPr>
          <w:sz w:val="22"/>
        </w:rPr>
        <w:t>password</w:t>
      </w:r>
      <w:proofErr w:type="spellEnd"/>
      <w:r>
        <w:rPr>
          <w:sz w:val="22"/>
        </w:rPr>
        <w:t xml:space="preserve">, llave de bloqueo u otro sistema. </w:t>
      </w:r>
      <w:proofErr w:type="gramStart"/>
      <w:r>
        <w:rPr>
          <w:sz w:val="22"/>
        </w:rPr>
        <w:t>Además</w:t>
      </w:r>
      <w:proofErr w:type="gramEnd"/>
      <w:r>
        <w:rPr>
          <w:sz w:val="22"/>
        </w:rPr>
        <w:t xml:space="preserve"> debe existir una indicación que permita visualizar de manera directa el estado del elemento a operar.</w:t>
      </w:r>
    </w:p>
    <w:p w14:paraId="07D9B49D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left="833" w:right="108"/>
      </w:pPr>
      <w:r>
        <w:rPr>
          <w:sz w:val="22"/>
        </w:rPr>
        <w:t xml:space="preserve">Para el control de interruptores, se deberá considerar que los circuitos de apertura y cierre son independientes, en </w:t>
      </w:r>
      <w:proofErr w:type="gramStart"/>
      <w:r>
        <w:rPr>
          <w:sz w:val="22"/>
        </w:rPr>
        <w:t>consecuencia</w:t>
      </w:r>
      <w:proofErr w:type="gramEnd"/>
      <w:r>
        <w:rPr>
          <w:sz w:val="22"/>
        </w:rPr>
        <w:t xml:space="preserve"> los contactos Abrir-Cerrar no deben poseer punto común. Las órdenes de apertura (</w:t>
      </w:r>
      <w:proofErr w:type="spellStart"/>
      <w:r>
        <w:rPr>
          <w:sz w:val="22"/>
        </w:rPr>
        <w:t>trip</w:t>
      </w:r>
      <w:proofErr w:type="spellEnd"/>
      <w:r>
        <w:rPr>
          <w:sz w:val="22"/>
        </w:rPr>
        <w:t>) como de cierre por reconexión deben ser emitidas por salidas independientes de los comandos de operación Abrir y Cerrar</w:t>
      </w:r>
      <w:r>
        <w:rPr>
          <w:spacing w:val="-6"/>
          <w:sz w:val="22"/>
        </w:rPr>
        <w:t xml:space="preserve"> </w:t>
      </w:r>
      <w:r>
        <w:rPr>
          <w:sz w:val="22"/>
        </w:rPr>
        <w:t>respectivamente.</w:t>
      </w:r>
    </w:p>
    <w:p w14:paraId="45F2A268" w14:textId="77777777" w:rsidR="00606D53" w:rsidRDefault="00606D53" w:rsidP="00606D53">
      <w:pPr>
        <w:pStyle w:val="Textoindependiente"/>
        <w:rPr>
          <w:sz w:val="24"/>
        </w:rPr>
      </w:pPr>
    </w:p>
    <w:p w14:paraId="084D528A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5"/>
        </w:tabs>
        <w:autoSpaceDE w:val="0"/>
        <w:autoSpaceDN w:val="0"/>
        <w:spacing w:before="216" w:line="240" w:lineRule="auto"/>
        <w:ind w:left="1194" w:hanging="722"/>
        <w:jc w:val="both"/>
      </w:pPr>
      <w:r>
        <w:rPr>
          <w:sz w:val="22"/>
        </w:rPr>
        <w:t>Señales de Control y</w:t>
      </w:r>
      <w:r>
        <w:rPr>
          <w:spacing w:val="-3"/>
          <w:sz w:val="22"/>
        </w:rPr>
        <w:t xml:space="preserve"> </w:t>
      </w:r>
      <w:r>
        <w:rPr>
          <w:sz w:val="22"/>
        </w:rPr>
        <w:t>Protección</w:t>
      </w:r>
    </w:p>
    <w:p w14:paraId="19643B0C" w14:textId="77777777" w:rsidR="00606D53" w:rsidRDefault="00606D53" w:rsidP="00606D53">
      <w:pPr>
        <w:pStyle w:val="Textoindependiente"/>
        <w:rPr>
          <w:sz w:val="24"/>
        </w:rPr>
      </w:pPr>
    </w:p>
    <w:p w14:paraId="3539F6B4" w14:textId="77777777" w:rsidR="00606D53" w:rsidRDefault="00606D53" w:rsidP="00606D53">
      <w:pPr>
        <w:pStyle w:val="Textoindependiente"/>
        <w:spacing w:before="10"/>
        <w:rPr>
          <w:sz w:val="18"/>
        </w:rPr>
      </w:pPr>
    </w:p>
    <w:p w14:paraId="0BBA2BD7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de Distancia: </w:t>
      </w:r>
      <w:r>
        <w:rPr>
          <w:b/>
          <w:sz w:val="22"/>
          <w:u w:val="thick"/>
        </w:rPr>
        <w:t>No se requieren funciones de</w:t>
      </w:r>
      <w:r>
        <w:rPr>
          <w:b/>
          <w:spacing w:val="-2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0307F6C" w14:textId="77777777" w:rsidR="00606D53" w:rsidRDefault="00606D53" w:rsidP="00606D53">
      <w:pPr>
        <w:pStyle w:val="Textoindependiente"/>
        <w:rPr>
          <w:b/>
        </w:rPr>
      </w:pPr>
    </w:p>
    <w:p w14:paraId="5F94FB12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7170BB27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Diferencial de </w:t>
      </w:r>
      <w:proofErr w:type="gramStart"/>
      <w:r>
        <w:rPr>
          <w:sz w:val="22"/>
        </w:rPr>
        <w:t>Transformadores :</w:t>
      </w:r>
      <w:proofErr w:type="gramEnd"/>
      <w:r>
        <w:rPr>
          <w:sz w:val="22"/>
        </w:rPr>
        <w:t xml:space="preserve"> </w:t>
      </w:r>
      <w:r>
        <w:rPr>
          <w:b/>
          <w:sz w:val="22"/>
          <w:u w:val="thick"/>
        </w:rPr>
        <w:t>No se requieren funciones de</w:t>
      </w:r>
      <w:r>
        <w:rPr>
          <w:b/>
          <w:spacing w:val="-9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CC8B8B0" w14:textId="77777777" w:rsidR="00606D53" w:rsidRDefault="00606D53" w:rsidP="00606D53">
      <w:pPr>
        <w:pStyle w:val="Textoindependiente"/>
        <w:spacing w:before="117"/>
        <w:ind w:left="1246"/>
      </w:pPr>
      <w:r>
        <w:t xml:space="preserve">Señales de </w:t>
      </w:r>
      <w:proofErr w:type="gramStart"/>
      <w:r>
        <w:t>Protección :</w:t>
      </w:r>
      <w:proofErr w:type="gramEnd"/>
      <w:r>
        <w:t xml:space="preserve"> Entadas /Salidas : 6 entradas / 7 salidas.</w:t>
      </w:r>
    </w:p>
    <w:p w14:paraId="0B61F29C" w14:textId="77777777" w:rsidR="00606D53" w:rsidRDefault="00606D53" w:rsidP="00606D53">
      <w:pPr>
        <w:pStyle w:val="Textoindependiente"/>
        <w:rPr>
          <w:sz w:val="24"/>
        </w:rPr>
      </w:pPr>
    </w:p>
    <w:p w14:paraId="47A506C4" w14:textId="77777777" w:rsidR="00606D53" w:rsidRDefault="00606D53" w:rsidP="00606D53">
      <w:pPr>
        <w:pStyle w:val="Textoindependiente"/>
        <w:rPr>
          <w:sz w:val="19"/>
        </w:rPr>
      </w:pPr>
    </w:p>
    <w:p w14:paraId="21015A9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1"/>
          <w:tab w:val="left" w:pos="832"/>
        </w:tabs>
        <w:autoSpaceDE w:val="0"/>
        <w:autoSpaceDN w:val="0"/>
        <w:spacing w:line="240" w:lineRule="auto"/>
        <w:ind w:left="831" w:hanging="361"/>
        <w:jc w:val="left"/>
      </w:pPr>
      <w:r>
        <w:rPr>
          <w:sz w:val="22"/>
        </w:rPr>
        <w:t>Protección Sobrecorriente</w:t>
      </w:r>
      <w:r>
        <w:rPr>
          <w:spacing w:val="-3"/>
          <w:sz w:val="22"/>
        </w:rPr>
        <w:t xml:space="preserve"> </w:t>
      </w:r>
      <w:r>
        <w:rPr>
          <w:sz w:val="22"/>
        </w:rPr>
        <w:t>Multifunción</w:t>
      </w:r>
    </w:p>
    <w:p w14:paraId="4BFDB823" w14:textId="77777777" w:rsidR="00606D53" w:rsidRDefault="00606D53" w:rsidP="00606D53">
      <w:pPr>
        <w:pStyle w:val="Textoindependiente"/>
        <w:rPr>
          <w:sz w:val="26"/>
        </w:rPr>
      </w:pPr>
    </w:p>
    <w:bookmarkEnd w:id="0"/>
    <w:bookmarkEnd w:id="1"/>
    <w:bookmarkEnd w:id="2"/>
    <w:bookmarkEnd w:id="3"/>
    <w:bookmarkEnd w:id="4"/>
    <w:p w14:paraId="3702383E" w14:textId="19B135DF" w:rsidR="00B55758" w:rsidRDefault="00B55758" w:rsidP="00B55758">
      <w:pPr>
        <w:pStyle w:val="Prrafodelista"/>
        <w:widowControl w:val="0"/>
        <w:numPr>
          <w:ilvl w:val="2"/>
          <w:numId w:val="43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Alimentador</w:t>
      </w:r>
      <w:r w:rsidR="00FA40DA">
        <w:rPr>
          <w:sz w:val="22"/>
        </w:rPr>
        <w:t xml:space="preserve"> de Banco de Condensadores</w:t>
      </w:r>
    </w:p>
    <w:p w14:paraId="6B346C67" w14:textId="77777777" w:rsidR="00B55758" w:rsidRDefault="00B55758" w:rsidP="00B55758">
      <w:pPr>
        <w:pStyle w:val="Textoindependiente"/>
        <w:spacing w:before="121"/>
        <w:ind w:left="1246"/>
      </w:pPr>
      <w:r>
        <w:t>Señales de protección y Control: Entradas / Salidas: 32/35</w:t>
      </w:r>
    </w:p>
    <w:p w14:paraId="0D87761A" w14:textId="77777777" w:rsidR="00B55758" w:rsidRDefault="00B55758" w:rsidP="00B55758">
      <w:pPr>
        <w:pStyle w:val="Textoindependiente"/>
        <w:spacing w:before="121"/>
        <w:ind w:left="1246"/>
      </w:pPr>
    </w:p>
    <w:p w14:paraId="20CA79EC" w14:textId="77777777" w:rsidR="00B55758" w:rsidRDefault="00B55758" w:rsidP="00B55758">
      <w:pPr>
        <w:pStyle w:val="Textoindependiente"/>
        <w:spacing w:before="121"/>
        <w:ind w:left="1246"/>
      </w:pPr>
    </w:p>
    <w:p w14:paraId="12B4083C" w14:textId="77777777" w:rsidR="00B55758" w:rsidRDefault="00B55758" w:rsidP="00B55758">
      <w:pPr>
        <w:pStyle w:val="Textoindependiente"/>
        <w:spacing w:before="93"/>
        <w:ind w:left="433" w:right="109" w:hanging="1"/>
      </w:pPr>
      <w:r>
        <w:t>La descripción de cada Entrada y Salida para los relés de sobrecorriente multifunción, se indica en el cuadro adjunto. Además, este cuadro deberá ser completado y enviado por el proveedor en la oferta técnica</w:t>
      </w:r>
      <w:r>
        <w:rPr>
          <w:spacing w:val="-1"/>
        </w:rPr>
        <w:t xml:space="preserve"> </w:t>
      </w:r>
      <w:r>
        <w:t>correspondiente.</w:t>
      </w:r>
    </w:p>
    <w:p w14:paraId="6528F088" w14:textId="77777777" w:rsidR="00B55758" w:rsidRDefault="00B55758" w:rsidP="00B55758">
      <w:pPr>
        <w:spacing w:line="240" w:lineRule="auto"/>
        <w:ind w:left="0" w:firstLine="0"/>
        <w:jc w:val="left"/>
      </w:pPr>
      <w:r>
        <w:br w:type="page"/>
      </w:r>
    </w:p>
    <w:p w14:paraId="650E79DE" w14:textId="12D93BBA" w:rsidR="00B55758" w:rsidRDefault="00B55758" w:rsidP="00B55758">
      <w:pPr>
        <w:spacing w:line="240" w:lineRule="auto"/>
        <w:ind w:left="0" w:firstLine="0"/>
        <w:jc w:val="left"/>
      </w:pPr>
    </w:p>
    <w:p w14:paraId="776613B6" w14:textId="77777777" w:rsidR="00B55758" w:rsidRDefault="00B55758" w:rsidP="00B55758">
      <w:pPr>
        <w:spacing w:line="240" w:lineRule="auto"/>
        <w:ind w:left="0" w:firstLine="0"/>
        <w:jc w:val="left"/>
      </w:pP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B55758" w14:paraId="377360C4" w14:textId="77777777" w:rsidTr="00D804A9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220F13B2" w14:textId="3DE9967F" w:rsidR="00B55758" w:rsidRDefault="00B55758" w:rsidP="00D804A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Alimentador</w:t>
            </w:r>
            <w:r w:rsidR="00FA40DA">
              <w:rPr>
                <w:b/>
                <w:sz w:val="20"/>
              </w:rPr>
              <w:t xml:space="preserve"> de Banco de Condensadores</w:t>
            </w:r>
          </w:p>
        </w:tc>
      </w:tr>
      <w:tr w:rsidR="00B55758" w14:paraId="1268A357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541585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CA72C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0E4A6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70974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F6B8CB3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4EEF96" w14:textId="77777777" w:rsidR="00B55758" w:rsidRDefault="00B55758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4A2310" w14:textId="77777777" w:rsidR="00B55758" w:rsidRDefault="00B55758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FE0EC" w14:textId="77777777" w:rsidR="00B55758" w:rsidRDefault="00B55758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49BD9" w14:textId="77777777" w:rsidR="00B55758" w:rsidRDefault="00B55758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55758" w14:paraId="0EBB0E69" w14:textId="77777777" w:rsidTr="00D804A9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1AA0F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5E508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026BE" w14:textId="77777777" w:rsidR="00B55758" w:rsidRDefault="00B55758" w:rsidP="00D804A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B21C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786CFA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247A15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C4A5A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Presión de Gas SF6 del Compartimiento de </w:t>
            </w:r>
            <w:proofErr w:type="spellStart"/>
            <w:r>
              <w:rPr>
                <w:sz w:val="20"/>
              </w:rPr>
              <w:t>BBl</w:t>
            </w:r>
            <w:proofErr w:type="spellEnd"/>
            <w:r>
              <w:rPr>
                <w:sz w:val="20"/>
              </w:rPr>
              <w:t xml:space="preserve">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D268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CD07C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E26111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A2D9D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14ACF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Presión de Gas SF6 del Compartimiento de </w:t>
            </w:r>
            <w:proofErr w:type="spellStart"/>
            <w:r>
              <w:rPr>
                <w:sz w:val="20"/>
              </w:rPr>
              <w:t>BBlI</w:t>
            </w:r>
            <w:proofErr w:type="spellEnd"/>
            <w:r>
              <w:rPr>
                <w:sz w:val="20"/>
              </w:rPr>
              <w:t xml:space="preserve">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D2E4A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5B88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D00815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6AF36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891E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242CF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59A44A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05F3DB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F24B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DFBA20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421F5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C7A70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2BCD26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E5EB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504F4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BB007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CC20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B45A5C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DFEC81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80EC6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AEA18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33BB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5F52B42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F5C823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0BE8CA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E73D0" w14:textId="77777777" w:rsidR="00B55758" w:rsidRDefault="00B55758" w:rsidP="00D804A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DB1A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322B73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969C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BD93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B9490E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486C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BFCEF9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C752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882D44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3D7574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F9E69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A497E0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81798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131D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8235EF" w14:textId="77777777" w:rsidR="00B55758" w:rsidRDefault="00B55758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C057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8E1A3E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4419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5D58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ED1A0" w14:textId="77777777" w:rsidR="00B55758" w:rsidRDefault="00B55758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CB89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6A97F1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9160D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FE1B7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730005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4B82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EB4088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C934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AFE6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EC009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9F47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A1408C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78BE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E7ECC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3313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134A3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390821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0EB52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07165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BB09E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77D76E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6C8FCE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C3C6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06C35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FCA3A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DD7B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9B90F4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B85C2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673AC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6628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3D6E3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5D3777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8C5A4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0523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02FC7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5A68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3C21FE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9A0C6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BC4C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18166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1262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194EA93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ECA6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83B1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0DC5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D1EBC5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547788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DF20D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FBC57A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D38A67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7143E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2C8109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E8551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56970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AC0D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5833A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72EEA1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31B73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DA51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</w:t>
            </w:r>
            <w:proofErr w:type="spellStart"/>
            <w:r>
              <w:rPr>
                <w:sz w:val="20"/>
              </w:rPr>
              <w:t>Rele</w:t>
            </w:r>
            <w:proofErr w:type="spellEnd"/>
            <w:r>
              <w:rPr>
                <w:sz w:val="20"/>
              </w:rPr>
              <w:t xml:space="preserve"> Adyacente </w:t>
            </w:r>
            <w:proofErr w:type="gramStart"/>
            <w:r>
              <w:rPr>
                <w:sz w:val="20"/>
              </w:rPr>
              <w:t xml:space="preserve">( 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proofErr w:type="gram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28E7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0266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F51D1B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D7E4B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E820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EDA8D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319CE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D4A871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7708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518C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552E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B41D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D44F45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E367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CE98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76F2F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105B6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CA2B69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5E12D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063B5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E7183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5755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DB9F40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4671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34F232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C2B2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0397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1515C0D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2BFC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400F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76157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225B4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04AE4F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92C09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3DA5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D1CE4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A416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7D71B6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3E3FC2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20A42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46729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6DF7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5BD72D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42924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2D4E2" w14:textId="77777777" w:rsidR="00B55758" w:rsidRPr="00501EEB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DBE31" w14:textId="77777777" w:rsidR="00B55758" w:rsidRPr="00036F43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61A5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A763AD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EA956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1F286" w14:textId="77777777" w:rsidR="00B55758" w:rsidRPr="00501EEB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1C650" w14:textId="77777777" w:rsidR="00B55758" w:rsidRPr="00036F43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1B76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FB6D72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D3CE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7279D" w14:textId="77777777" w:rsidR="00B55758" w:rsidRPr="00501EEB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1791DE" w14:textId="77777777" w:rsidR="00B55758" w:rsidRPr="00036F43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3D7B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48BD4E5" w14:textId="77777777" w:rsidTr="00D804A9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8C6F1" w14:textId="77777777" w:rsidR="00B55758" w:rsidRDefault="00B55758" w:rsidP="00D804A9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lastRenderedPageBreak/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4D8F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3D47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AD28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8D265E1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732A15" w14:textId="77777777" w:rsidR="00B55758" w:rsidRDefault="00B55758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22601E" w14:textId="77777777" w:rsidR="00B55758" w:rsidRDefault="00B55758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E155F" w14:textId="77777777" w:rsidR="00B55758" w:rsidRDefault="00B55758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6B95F" w14:textId="77777777" w:rsidR="00B55758" w:rsidRDefault="00B55758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55758" w14:paraId="45F6543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9B1F96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1795D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BEC23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FED9C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0DE94C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93AB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E4090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FDC75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D94FF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F8F656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FF218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767C8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53A33" w14:textId="77777777" w:rsidR="00B55758" w:rsidRDefault="00B55758" w:rsidP="00D804A9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6887F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A17889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1DE3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77804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41196" w14:textId="77777777" w:rsidR="00B55758" w:rsidRDefault="00B55758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3830E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355FD2D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DF5D19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35EED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5D7194" w14:textId="77777777" w:rsidR="00B55758" w:rsidRDefault="00B55758" w:rsidP="00D804A9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B1F8A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55C8C1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DE6D8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DC1F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A80C35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92C7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4A964D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76BED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44DA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473DB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D977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B70268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F2C95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E0FB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ECE07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2D2DC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A3956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3C6F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4C01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AA580" w14:textId="77777777" w:rsidR="00B55758" w:rsidRDefault="00B55758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BE33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7C7EDF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5876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9A67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4B1F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B751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C94BA4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FF05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3555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Orden de Recierre (79)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DE363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196D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05B5447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B1F84" w14:textId="77777777" w:rsidR="00B55758" w:rsidRDefault="00B55758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B4F02E" w14:textId="77777777" w:rsidR="00B55758" w:rsidRDefault="00B55758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EFDD7" w14:textId="77777777" w:rsidR="00B55758" w:rsidRDefault="00B55758" w:rsidP="00D804A9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CCE83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7A50E4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CF5B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B6A17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91AA7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5038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E7B015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1F8D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4F0C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6E36F" w14:textId="77777777" w:rsidR="00B55758" w:rsidRDefault="00B55758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6FCF92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70AA40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00C66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8870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023AC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555D6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29A5B2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43EC3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8845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9540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924E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29B43CA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7FD2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8738C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65B7A5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3237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51B9CC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6F9BB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273D79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6E09D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BBD5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832838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A66F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D086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8BFE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78C6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B21A2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EC43F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F7ED9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63713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9E70C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19AF1C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1457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257C5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DF83B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8DD35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6113BD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A29A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B99CB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7E334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40F7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11F42E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308BC8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F3CBD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A0AA2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6B8E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4172874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6E72C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F467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7042D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1F221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C1DAD5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BD47FF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FF63A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15DAD4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89CA2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19931F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0EA09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F0A8C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48E4D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3F9F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2C4A12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1F14F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43D1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7ABC9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662C7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370175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8344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AA8E97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D080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8DD58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678DC0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B478E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502B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5DEE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351524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7A83E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9D92C4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45913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9E8A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EEB5D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6ADFFEC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FCE2A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4F0AE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231BC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AA9C7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5BEB119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DD6B6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2C36F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03F76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BF45F2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71364F3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F4617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0D7F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90E7E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DDEB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0D7191D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8A2CC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3A316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43498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28E80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55758" w14:paraId="3B3FCA2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436E0" w14:textId="77777777" w:rsidR="00B55758" w:rsidRDefault="00B55758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A0671" w14:textId="77777777" w:rsidR="00B55758" w:rsidRDefault="00B55758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5F970" w14:textId="77777777" w:rsidR="00B55758" w:rsidRDefault="00B55758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3F161B" w14:textId="77777777" w:rsidR="00B55758" w:rsidRDefault="00B55758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93BD4F3" w14:textId="77777777" w:rsidR="00B55758" w:rsidRDefault="00B55758" w:rsidP="00B55758">
      <w:pPr>
        <w:spacing w:line="240" w:lineRule="auto"/>
        <w:ind w:left="0" w:firstLine="0"/>
        <w:jc w:val="left"/>
      </w:pPr>
    </w:p>
    <w:p w14:paraId="26CDE3FC" w14:textId="32D5038C" w:rsidR="00B55758" w:rsidRDefault="00B55758" w:rsidP="00B55758">
      <w:pPr>
        <w:spacing w:line="240" w:lineRule="auto"/>
        <w:ind w:left="0" w:firstLine="0"/>
        <w:jc w:val="left"/>
      </w:pPr>
    </w:p>
    <w:sectPr w:rsidR="00B55758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701" w:right="851" w:bottom="1134" w:left="1418" w:header="850" w:footer="1134" w:gutter="0"/>
      <w:pgBorders>
        <w:top w:val="single" w:sz="4" w:space="4" w:color="auto"/>
        <w:left w:val="single" w:sz="4" w:space="4" w:color="auto"/>
        <w:bottom w:val="single" w:sz="4" w:space="1" w:color="auto"/>
        <w:right w:val="single" w:sz="4" w:space="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0369A6" w14:textId="77777777" w:rsidR="00785EBE" w:rsidRDefault="00785EBE">
      <w:pPr>
        <w:spacing w:line="240" w:lineRule="auto"/>
      </w:pPr>
      <w:r>
        <w:separator/>
      </w:r>
    </w:p>
  </w:endnote>
  <w:endnote w:type="continuationSeparator" w:id="0">
    <w:p w14:paraId="7904A184" w14:textId="77777777" w:rsidR="00785EBE" w:rsidRDefault="00785E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594D466-1A09-4B81-899B-0FE6B348EB14}"/>
    <w:embedBold r:id="rId2" w:fontKey="{E01615AD-5F80-45F6-B855-85CF7CC4068F}"/>
    <w:embedItalic r:id="rId3" w:fontKey="{CA76AFB6-8904-44C2-A911-39EE5D860A3E}"/>
    <w:embedBoldItalic r:id="rId4" w:fontKey="{E2757AE5-8715-4727-B86C-B86B0C4C6161}"/>
  </w:font>
  <w:font w:name="Arial Negrita">
    <w:panose1 w:val="020B0704020202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-Light">
    <w:altName w:val="Times New Roman"/>
    <w:charset w:val="00"/>
    <w:family w:val="auto"/>
    <w:pitch w:val="variable"/>
    <w:sig w:usb0="800000A3" w:usb1="00000000" w:usb2="00000000" w:usb3="00000000" w:csb0="00000009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rutiger-Bold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Frutiger-Bold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rutiger-Light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ozuka Gothic Pro EL">
    <w:altName w:val="Arial Unicode MS"/>
    <w:panose1 w:val="00000000000000000000"/>
    <w:charset w:val="80"/>
    <w:family w:val="swiss"/>
    <w:notTrueType/>
    <w:pitch w:val="variable"/>
    <w:sig w:usb0="00000203" w:usb1="08070000" w:usb2="00000010" w:usb3="00000000" w:csb0="0002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180B5" w14:textId="77777777" w:rsidR="005D1DFB" w:rsidRDefault="005D1DFB">
    <w:pPr>
      <w:pStyle w:val="Piedepgina"/>
      <w:rPr>
        <w:lang w:val="es-MX"/>
      </w:rPr>
    </w:pPr>
  </w:p>
  <w:p w14:paraId="13536584" w14:textId="413DD70B" w:rsidR="005D1DFB" w:rsidRDefault="008A6B54">
    <w:pPr>
      <w:pStyle w:val="Piedepgina"/>
      <w:tabs>
        <w:tab w:val="center" w:pos="4990"/>
        <w:tab w:val="right" w:pos="9979"/>
      </w:tabs>
      <w:ind w:left="0" w:firstLine="0"/>
      <w:rPr>
        <w:color w:val="FF0000"/>
        <w:sz w:val="16"/>
      </w:rPr>
    </w:pPr>
    <w:r>
      <w:rPr>
        <w:sz w:val="16"/>
      </w:rPr>
      <w:t>Anexo 2: Información Técnica Adicional</w:t>
    </w:r>
    <w:r w:rsidR="005D1DFB">
      <w:rPr>
        <w:sz w:val="16"/>
      </w:rPr>
      <w:tab/>
    </w:r>
    <w:r w:rsidR="005D1DFB">
      <w:rPr>
        <w:b/>
        <w:sz w:val="18"/>
      </w:rPr>
      <w:t xml:space="preserve">Página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PAGE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26</w:t>
    </w:r>
    <w:r w:rsidR="005D1DFB">
      <w:rPr>
        <w:b/>
        <w:sz w:val="18"/>
      </w:rPr>
      <w:fldChar w:fldCharType="end"/>
    </w:r>
    <w:r w:rsidR="005D1DFB">
      <w:rPr>
        <w:b/>
        <w:sz w:val="18"/>
      </w:rPr>
      <w:t xml:space="preserve"> de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NUMPAGES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34</w:t>
    </w:r>
    <w:r w:rsidR="005D1DFB">
      <w:rPr>
        <w:b/>
        <w:sz w:val="18"/>
      </w:rPr>
      <w:fldChar w:fldCharType="end"/>
    </w:r>
    <w:r w:rsidR="005D1DFB">
      <w:rPr>
        <w:b/>
        <w:sz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8E804" w14:textId="77777777" w:rsidR="005D1DFB" w:rsidRDefault="005D1DFB">
    <w:pPr>
      <w:pStyle w:val="Piedepgina"/>
      <w:tabs>
        <w:tab w:val="center" w:pos="6946"/>
        <w:tab w:val="right" w:pos="13750"/>
      </w:tabs>
      <w:ind w:left="0" w:firstLine="0"/>
      <w:rPr>
        <w:sz w:val="16"/>
      </w:rPr>
    </w:pPr>
  </w:p>
  <w:p w14:paraId="3C1987F8" w14:textId="3E8129F3" w:rsidR="005D1DFB" w:rsidRDefault="008A6B54">
    <w:pPr>
      <w:pStyle w:val="Piedepgina"/>
      <w:tabs>
        <w:tab w:val="center" w:pos="4990"/>
        <w:tab w:val="right" w:pos="9979"/>
      </w:tabs>
      <w:ind w:left="0" w:firstLine="0"/>
      <w:rPr>
        <w:sz w:val="16"/>
      </w:rPr>
    </w:pPr>
    <w:r>
      <w:rPr>
        <w:sz w:val="16"/>
      </w:rPr>
      <w:t>Anexo 2: Información Técnica Adicional</w:t>
    </w:r>
    <w:r w:rsidR="005D1DFB">
      <w:rPr>
        <w:sz w:val="16"/>
      </w:rPr>
      <w:tab/>
    </w:r>
    <w:r w:rsidR="005D1DFB">
      <w:rPr>
        <w:b/>
        <w:sz w:val="18"/>
      </w:rPr>
      <w:t xml:space="preserve">Página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PAGE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1</w:t>
    </w:r>
    <w:r w:rsidR="005D1DFB">
      <w:rPr>
        <w:b/>
        <w:sz w:val="18"/>
      </w:rPr>
      <w:fldChar w:fldCharType="end"/>
    </w:r>
    <w:r w:rsidR="005D1DFB">
      <w:rPr>
        <w:b/>
        <w:sz w:val="18"/>
      </w:rPr>
      <w:t xml:space="preserve"> de </w:t>
    </w:r>
    <w:r w:rsidR="005D1DFB">
      <w:rPr>
        <w:b/>
        <w:sz w:val="18"/>
      </w:rPr>
      <w:fldChar w:fldCharType="begin"/>
    </w:r>
    <w:r w:rsidR="005D1DFB">
      <w:rPr>
        <w:b/>
        <w:sz w:val="18"/>
      </w:rPr>
      <w:instrText xml:space="preserve"> NUMPAGES </w:instrText>
    </w:r>
    <w:r w:rsidR="005D1DFB">
      <w:rPr>
        <w:b/>
        <w:sz w:val="18"/>
      </w:rPr>
      <w:fldChar w:fldCharType="separate"/>
    </w:r>
    <w:r w:rsidR="005D1DFB">
      <w:rPr>
        <w:b/>
        <w:sz w:val="18"/>
      </w:rPr>
      <w:t>34</w:t>
    </w:r>
    <w:r w:rsidR="005D1DFB">
      <w:rPr>
        <w:b/>
        <w:sz w:val="18"/>
      </w:rPr>
      <w:fldChar w:fldCharType="end"/>
    </w:r>
    <w:r w:rsidR="005D1DFB">
      <w:rPr>
        <w:b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2962B3" w14:textId="77777777" w:rsidR="00785EBE" w:rsidRDefault="00785EBE">
      <w:r>
        <w:separator/>
      </w:r>
    </w:p>
  </w:footnote>
  <w:footnote w:type="continuationSeparator" w:id="0">
    <w:p w14:paraId="1E46FBB7" w14:textId="77777777" w:rsidR="00785EBE" w:rsidRDefault="00785E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E880C" w14:textId="6ABACF28" w:rsidR="005D1DFB" w:rsidRDefault="005D1DFB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0115978" wp14:editId="24A2189A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1" name="MSIPCMfed747d896e033b20499699a" descr="{&quot;HashCode&quot;:-75512786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409BE1" w14:textId="77777777" w:rsidR="005D1DFB" w:rsidRDefault="005D1DFB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115978" id="_x0000_t202" coordsize="21600,21600" o:spt="202" path="m,l,21600r21600,l21600,xe">
              <v:stroke joinstyle="miter"/>
              <v:path gradientshapeok="t" o:connecttype="rect"/>
            </v:shapetype>
            <v:shape id="MSIPCMfed747d896e033b20499699a" o:spid="_x0000_s1027" type="#_x0000_t202" alt="{&quot;HashCode&quot;:-75512786,&quot;Height&quot;:792.0,&quot;Width&quot;:612.0,&quot;Placement&quot;:&quot;Header&quot;,&quot;Index&quot;:&quot;Primary&quot;,&quot;Section&quot;:1,&quot;Top&quot;:0.0,&quot;Left&quot;:0.0}" style="position:absolute;left:0;text-align:left;margin-left:0;margin-top:15pt;width:612pt;height:21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yTaWIpUCAAAL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5C409BE1" w14:textId="77777777" w:rsidR="005D1DFB" w:rsidRDefault="005D1DFB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-1001573890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036E1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 </w:t>
    </w:r>
  </w:p>
  <w:p w14:paraId="7EC5FC83" w14:textId="07DE66A6" w:rsidR="005D1DFB" w:rsidRDefault="00E036E1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  <w:rPr>
        <w:sz w:val="18"/>
      </w:rPr>
    </w:pPr>
    <w:sdt>
      <w:sdtPr>
        <w:rPr>
          <w:sz w:val="18"/>
          <w:szCs w:val="18"/>
        </w:rPr>
        <w:alias w:val="Estado"/>
        <w:id w:val="816542352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5D1DFB">
          <w:rPr>
            <w:sz w:val="18"/>
            <w:szCs w:val="18"/>
          </w:rPr>
          <w:t xml:space="preserve">     </w:t>
        </w:r>
      </w:sdtContent>
    </w:sdt>
    <w:r w:rsidR="005D1DFB">
      <w:rPr>
        <w:sz w:val="18"/>
      </w:rPr>
      <w:tab/>
    </w:r>
    <w:r w:rsidR="002A1E6F">
      <w:rPr>
        <w:sz w:val="18"/>
      </w:rPr>
      <w:t>Anexo 2: Información Técnica Adicional</w:t>
    </w:r>
  </w:p>
  <w:p w14:paraId="0C752AB9" w14:textId="77777777" w:rsidR="005D1DFB" w:rsidRDefault="005D1DFB">
    <w:pPr>
      <w:pStyle w:val="Encabezado"/>
      <w:ind w:lef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D56285" w14:textId="0BE894EB" w:rsidR="005D1DFB" w:rsidRDefault="005D1DFB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799694C6" wp14:editId="20D65F0D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2" name="MSIPCMc5584bcc9c2e6abbbe4cf5c9" descr="{&quot;HashCode&quot;:-75512786,&quot;Height&quot;:792.0,&quot;Width&quot;:612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3FD2F" w14:textId="77777777" w:rsidR="005D1DFB" w:rsidRDefault="005D1DFB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9694C6" id="_x0000_t202" coordsize="21600,21600" o:spt="202" path="m,l,21600r21600,l21600,xe">
              <v:stroke joinstyle="miter"/>
              <v:path gradientshapeok="t" o:connecttype="rect"/>
            </v:shapetype>
            <v:shape id="MSIPCMc5584bcc9c2e6abbbe4cf5c9" o:spid="_x0000_s1028" type="#_x0000_t202" alt="{&quot;HashCode&quot;:-75512786,&quot;Height&quot;:792.0,&quot;Width&quot;:612.0,&quot;Placement&quot;:&quot;Header&quot;,&quot;Index&quot;:&quot;FirstPage&quot;,&quot;Section&quot;:1,&quot;Top&quot;:0.0,&quot;Left&quot;:0.0}" style="position:absolute;left:0;text-align:left;margin-left:0;margin-top:15pt;width:612pt;height:21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lxmaLpUCAAAU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22E3FD2F" w14:textId="77777777" w:rsidR="005D1DFB" w:rsidRDefault="005D1DFB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1678613473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036E1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</w:t>
    </w:r>
  </w:p>
  <w:p w14:paraId="5231653A" w14:textId="02486BCC" w:rsidR="005D1DFB" w:rsidRDefault="00E036E1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</w:pPr>
    <w:sdt>
      <w:sdtPr>
        <w:rPr>
          <w:sz w:val="18"/>
          <w:szCs w:val="18"/>
        </w:rPr>
        <w:alias w:val="Estado"/>
        <w:id w:val="1706520409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5D1DFB">
          <w:rPr>
            <w:sz w:val="18"/>
            <w:szCs w:val="18"/>
          </w:rPr>
          <w:t xml:space="preserve">     </w:t>
        </w:r>
      </w:sdtContent>
    </w:sdt>
    <w:r w:rsidR="005D1DFB">
      <w:rPr>
        <w:sz w:val="18"/>
      </w:rPr>
      <w:tab/>
    </w:r>
    <w:r w:rsidR="008A6B54">
      <w:rPr>
        <w:sz w:val="18"/>
      </w:rPr>
      <w:t>Anexo 2: Información Técnica Adicional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aconnmeros5"/>
      <w:lvlText w:val="%1."/>
      <w:lvlJc w:val="left"/>
      <w:pPr>
        <w:tabs>
          <w:tab w:val="left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aconnmeros4"/>
      <w:lvlText w:val="%1."/>
      <w:lvlJc w:val="left"/>
      <w:pPr>
        <w:tabs>
          <w:tab w:val="left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aconnmeros3"/>
      <w:lvlText w:val="%1."/>
      <w:lvlJc w:val="left"/>
      <w:pPr>
        <w:tabs>
          <w:tab w:val="left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aconnmeros2"/>
      <w:lvlText w:val="%1."/>
      <w:lvlJc w:val="left"/>
      <w:pPr>
        <w:tabs>
          <w:tab w:val="left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aconvietas5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aconvietas4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aconvietas3"/>
      <w:lvlText w:val=""/>
      <w:lvlJc w:val="left"/>
      <w:pPr>
        <w:tabs>
          <w:tab w:val="left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aconvietas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aconnmeros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aconvietas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21CD3"/>
    <w:multiLevelType w:val="multilevel"/>
    <w:tmpl w:val="01221CD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0E5D31F4"/>
    <w:multiLevelType w:val="multilevel"/>
    <w:tmpl w:val="0E5D31F4"/>
    <w:lvl w:ilvl="0">
      <w:start w:val="1"/>
      <w:numFmt w:val="bullet"/>
      <w:pStyle w:val="Vieta3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B8730B2"/>
    <w:multiLevelType w:val="multilevel"/>
    <w:tmpl w:val="1B8730B2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3" w15:restartNumberingAfterBreak="0">
    <w:nsid w:val="1DE91D09"/>
    <w:multiLevelType w:val="multilevel"/>
    <w:tmpl w:val="1DE91D09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4" w15:restartNumberingAfterBreak="0">
    <w:nsid w:val="1E9F6050"/>
    <w:multiLevelType w:val="multilevel"/>
    <w:tmpl w:val="1E9F6050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5" w15:restartNumberingAfterBreak="0">
    <w:nsid w:val="1F57049C"/>
    <w:multiLevelType w:val="multilevel"/>
    <w:tmpl w:val="1D26AC2A"/>
    <w:lvl w:ilvl="0">
      <w:start w:val="6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6" w15:restartNumberingAfterBreak="0">
    <w:nsid w:val="2276535E"/>
    <w:multiLevelType w:val="multilevel"/>
    <w:tmpl w:val="2276535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 w15:restartNumberingAfterBreak="0">
    <w:nsid w:val="283401D7"/>
    <w:multiLevelType w:val="hybridMultilevel"/>
    <w:tmpl w:val="6284EBE8"/>
    <w:lvl w:ilvl="0" w:tplc="C28AE2E6">
      <w:numFmt w:val="bullet"/>
      <w:lvlText w:val=""/>
      <w:lvlJc w:val="left"/>
      <w:pPr>
        <w:ind w:left="834" w:hanging="360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 w:tplc="3954DC14">
      <w:numFmt w:val="bullet"/>
      <w:lvlText w:val="•"/>
      <w:lvlJc w:val="left"/>
      <w:pPr>
        <w:ind w:left="1776" w:hanging="360"/>
      </w:pPr>
      <w:rPr>
        <w:rFonts w:hint="default"/>
        <w:lang w:val="es-ES" w:eastAsia="en-US" w:bidi="ar-SA"/>
      </w:rPr>
    </w:lvl>
    <w:lvl w:ilvl="2" w:tplc="7F08E886">
      <w:numFmt w:val="bullet"/>
      <w:lvlText w:val="•"/>
      <w:lvlJc w:val="left"/>
      <w:pPr>
        <w:ind w:left="2712" w:hanging="360"/>
      </w:pPr>
      <w:rPr>
        <w:rFonts w:hint="default"/>
        <w:lang w:val="es-ES" w:eastAsia="en-US" w:bidi="ar-SA"/>
      </w:rPr>
    </w:lvl>
    <w:lvl w:ilvl="3" w:tplc="EEC82F5C">
      <w:numFmt w:val="bullet"/>
      <w:lvlText w:val="•"/>
      <w:lvlJc w:val="left"/>
      <w:pPr>
        <w:ind w:left="3648" w:hanging="360"/>
      </w:pPr>
      <w:rPr>
        <w:rFonts w:hint="default"/>
        <w:lang w:val="es-ES" w:eastAsia="en-US" w:bidi="ar-SA"/>
      </w:rPr>
    </w:lvl>
    <w:lvl w:ilvl="4" w:tplc="2984F364">
      <w:numFmt w:val="bullet"/>
      <w:lvlText w:val="•"/>
      <w:lvlJc w:val="left"/>
      <w:pPr>
        <w:ind w:left="4584" w:hanging="360"/>
      </w:pPr>
      <w:rPr>
        <w:rFonts w:hint="default"/>
        <w:lang w:val="es-ES" w:eastAsia="en-US" w:bidi="ar-SA"/>
      </w:rPr>
    </w:lvl>
    <w:lvl w:ilvl="5" w:tplc="D0F626D8">
      <w:numFmt w:val="bullet"/>
      <w:lvlText w:val="•"/>
      <w:lvlJc w:val="left"/>
      <w:pPr>
        <w:ind w:left="5520" w:hanging="360"/>
      </w:pPr>
      <w:rPr>
        <w:rFonts w:hint="default"/>
        <w:lang w:val="es-ES" w:eastAsia="en-US" w:bidi="ar-SA"/>
      </w:rPr>
    </w:lvl>
    <w:lvl w:ilvl="6" w:tplc="A440D81C">
      <w:numFmt w:val="bullet"/>
      <w:lvlText w:val="•"/>
      <w:lvlJc w:val="left"/>
      <w:pPr>
        <w:ind w:left="6456" w:hanging="360"/>
      </w:pPr>
      <w:rPr>
        <w:rFonts w:hint="default"/>
        <w:lang w:val="es-ES" w:eastAsia="en-US" w:bidi="ar-SA"/>
      </w:rPr>
    </w:lvl>
    <w:lvl w:ilvl="7" w:tplc="234C8A44">
      <w:numFmt w:val="bullet"/>
      <w:lvlText w:val="•"/>
      <w:lvlJc w:val="left"/>
      <w:pPr>
        <w:ind w:left="7392" w:hanging="360"/>
      </w:pPr>
      <w:rPr>
        <w:rFonts w:hint="default"/>
        <w:lang w:val="es-ES" w:eastAsia="en-US" w:bidi="ar-SA"/>
      </w:rPr>
    </w:lvl>
    <w:lvl w:ilvl="8" w:tplc="DF7AE1BC">
      <w:numFmt w:val="bullet"/>
      <w:lvlText w:val="•"/>
      <w:lvlJc w:val="left"/>
      <w:pPr>
        <w:ind w:left="8328" w:hanging="360"/>
      </w:pPr>
      <w:rPr>
        <w:rFonts w:hint="default"/>
        <w:lang w:val="es-ES" w:eastAsia="en-US" w:bidi="ar-SA"/>
      </w:rPr>
    </w:lvl>
  </w:abstractNum>
  <w:abstractNum w:abstractNumId="18" w15:restartNumberingAfterBreak="0">
    <w:nsid w:val="2D346040"/>
    <w:multiLevelType w:val="multilevel"/>
    <w:tmpl w:val="2D346040"/>
    <w:lvl w:ilvl="0">
      <w:start w:val="3"/>
      <w:numFmt w:val="decimal"/>
      <w:pStyle w:val="Im3Titulo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6244B9"/>
    <w:multiLevelType w:val="multilevel"/>
    <w:tmpl w:val="386244B9"/>
    <w:lvl w:ilvl="0">
      <w:start w:val="1"/>
      <w:numFmt w:val="lowerLetter"/>
      <w:pStyle w:val="Numeracin2"/>
      <w:lvlText w:val="%1)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0" w15:restartNumberingAfterBreak="0">
    <w:nsid w:val="3AB43F6F"/>
    <w:multiLevelType w:val="hybridMultilevel"/>
    <w:tmpl w:val="9C1698BC"/>
    <w:lvl w:ilvl="0" w:tplc="04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D2B52A2"/>
    <w:multiLevelType w:val="multilevel"/>
    <w:tmpl w:val="3D2B52A2"/>
    <w:lvl w:ilvl="0">
      <w:start w:val="1"/>
      <w:numFmt w:val="lowerLetter"/>
      <w:pStyle w:val="Nmeracionletras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3EF15A59"/>
    <w:multiLevelType w:val="multilevel"/>
    <w:tmpl w:val="3EF15A59"/>
    <w:lvl w:ilvl="0">
      <w:start w:val="1"/>
      <w:numFmt w:val="bullet"/>
      <w:pStyle w:val="Vieta41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13974EB"/>
    <w:multiLevelType w:val="multilevel"/>
    <w:tmpl w:val="413974EB"/>
    <w:lvl w:ilvl="0">
      <w:start w:val="3"/>
      <w:numFmt w:val="decimal"/>
      <w:lvlText w:val="%1"/>
      <w:lvlJc w:val="left"/>
      <w:pPr>
        <w:ind w:left="716" w:hanging="432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18" w:hanging="576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48535A7C"/>
    <w:multiLevelType w:val="multilevel"/>
    <w:tmpl w:val="48535A7C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5" w15:restartNumberingAfterBreak="0">
    <w:nsid w:val="4B4A1A8E"/>
    <w:multiLevelType w:val="multilevel"/>
    <w:tmpl w:val="4B4A1A8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6" w15:restartNumberingAfterBreak="0">
    <w:nsid w:val="4BEB3A21"/>
    <w:multiLevelType w:val="multilevel"/>
    <w:tmpl w:val="4BEB3A21"/>
    <w:lvl w:ilvl="0">
      <w:start w:val="1"/>
      <w:numFmt w:val="bullet"/>
      <w:pStyle w:val="Vieta1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D591EE1"/>
    <w:multiLevelType w:val="multilevel"/>
    <w:tmpl w:val="4D591EE1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   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        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EA66939"/>
    <w:multiLevelType w:val="multilevel"/>
    <w:tmpl w:val="4EA66939"/>
    <w:lvl w:ilvl="0">
      <w:start w:val="1"/>
      <w:numFmt w:val="bullet"/>
      <w:pStyle w:val="Vieta4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516A07BF"/>
    <w:multiLevelType w:val="multilevel"/>
    <w:tmpl w:val="516A07BF"/>
    <w:lvl w:ilvl="0">
      <w:start w:val="1"/>
      <w:numFmt w:val="lowerLetter"/>
      <w:pStyle w:val="VietaLetra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0" w15:restartNumberingAfterBreak="0">
    <w:nsid w:val="57C7309E"/>
    <w:multiLevelType w:val="hybridMultilevel"/>
    <w:tmpl w:val="BC802F36"/>
    <w:lvl w:ilvl="0" w:tplc="951CF8D2">
      <w:start w:val="1"/>
      <w:numFmt w:val="decimal"/>
      <w:lvlText w:val="%1."/>
      <w:lvlJc w:val="left"/>
      <w:pPr>
        <w:ind w:left="394" w:hanging="281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 w:tplc="491AF9A0">
      <w:start w:val="1"/>
      <w:numFmt w:val="lowerLetter"/>
      <w:lvlText w:val="%2)"/>
      <w:lvlJc w:val="left"/>
      <w:pPr>
        <w:ind w:left="1193" w:hanging="720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 w:tplc="33A232CE">
      <w:start w:val="1"/>
      <w:numFmt w:val="lowerRoman"/>
      <w:lvlText w:val="%3)"/>
      <w:lvlJc w:val="left"/>
      <w:pPr>
        <w:ind w:left="1430" w:hanging="184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 w:tplc="77D81F42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 w:tplc="9A16DAC0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 w:tplc="71727FEE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 w:tplc="535EA6BC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 w:tplc="26587926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 w:tplc="099AAA6A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31" w15:restartNumberingAfterBreak="0">
    <w:nsid w:val="58951276"/>
    <w:multiLevelType w:val="multilevel"/>
    <w:tmpl w:val="58951276"/>
    <w:lvl w:ilvl="0">
      <w:start w:val="1"/>
      <w:numFmt w:val="bullet"/>
      <w:pStyle w:val="VietaIM3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8E65DD"/>
    <w:multiLevelType w:val="hybridMultilevel"/>
    <w:tmpl w:val="7DD60C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5C7881"/>
    <w:multiLevelType w:val="multilevel"/>
    <w:tmpl w:val="645C7881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4" w15:restartNumberingAfterBreak="0">
    <w:nsid w:val="65AC4BBE"/>
    <w:multiLevelType w:val="multilevel"/>
    <w:tmpl w:val="65AC4BB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5" w15:restartNumberingAfterBreak="0">
    <w:nsid w:val="6F3D49A3"/>
    <w:multiLevelType w:val="multilevel"/>
    <w:tmpl w:val="6F3D49A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6" w15:restartNumberingAfterBreak="0">
    <w:nsid w:val="6F7655A8"/>
    <w:multiLevelType w:val="multilevel"/>
    <w:tmpl w:val="6F7655A8"/>
    <w:lvl w:ilvl="0">
      <w:start w:val="1"/>
      <w:numFmt w:val="bullet"/>
      <w:pStyle w:val="Vieta2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4326F7B"/>
    <w:multiLevelType w:val="multilevel"/>
    <w:tmpl w:val="74326F7B"/>
    <w:lvl w:ilvl="0">
      <w:start w:val="1"/>
      <w:numFmt w:val="decimal"/>
      <w:lvlText w:val="%1"/>
      <w:lvlJc w:val="left"/>
      <w:pPr>
        <w:ind w:left="432" w:hanging="432"/>
      </w:pPr>
      <w:rPr>
        <w:sz w:val="28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287" w:hanging="720"/>
      </w:pPr>
      <w:rPr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8" w15:restartNumberingAfterBreak="0">
    <w:nsid w:val="77764B4A"/>
    <w:multiLevelType w:val="multilevel"/>
    <w:tmpl w:val="77764B4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9" w15:restartNumberingAfterBreak="0">
    <w:nsid w:val="778577FE"/>
    <w:multiLevelType w:val="multilevel"/>
    <w:tmpl w:val="778577FE"/>
    <w:lvl w:ilvl="0">
      <w:start w:val="1"/>
      <w:numFmt w:val="decimal"/>
      <w:pStyle w:val="Titulo4"/>
      <w:lvlText w:val="%1."/>
      <w:lvlJc w:val="left"/>
      <w:pPr>
        <w:tabs>
          <w:tab w:val="left" w:pos="567"/>
        </w:tabs>
        <w:ind w:left="567" w:hanging="567"/>
      </w:pPr>
      <w:rPr>
        <w:rFonts w:ascii="Arial Negrita" w:hAnsi="Arial Negrita" w:cs="Times New Roman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lvlText w:val="%1.%2."/>
      <w:lvlJc w:val="left"/>
      <w:pPr>
        <w:tabs>
          <w:tab w:val="left" w:pos="709"/>
        </w:tabs>
        <w:ind w:left="709" w:hanging="709"/>
      </w:pPr>
      <w:rPr>
        <w:rFonts w:ascii="Arial Negrita" w:hAnsi="Arial Negrita" w:cs="Arial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lvlText w:val="%1.%2.%3"/>
      <w:lvlJc w:val="left"/>
      <w:pPr>
        <w:tabs>
          <w:tab w:val="left" w:pos="709"/>
        </w:tabs>
        <w:ind w:left="709" w:hanging="709"/>
      </w:pPr>
      <w:rPr>
        <w:rFonts w:ascii="Arial Negrita" w:hAnsi="Arial Negrita" w:cs="Times New Roman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tabs>
          <w:tab w:val="left" w:pos="709"/>
        </w:tabs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4">
      <w:start w:val="1"/>
      <w:numFmt w:val="decimal"/>
      <w:lvlText w:val="%5)"/>
      <w:lvlJc w:val="left"/>
      <w:pPr>
        <w:tabs>
          <w:tab w:val="left" w:pos="1008"/>
        </w:tabs>
        <w:ind w:left="1008" w:hanging="432"/>
      </w:pPr>
      <w:rPr>
        <w:rFonts w:cs="Times New Roman" w:hint="default"/>
      </w:rPr>
    </w:lvl>
    <w:lvl w:ilvl="5">
      <w:start w:val="1"/>
      <w:numFmt w:val="lowerLetter"/>
      <w:lvlText w:val="%6)"/>
      <w:lvlJc w:val="left"/>
      <w:pPr>
        <w:tabs>
          <w:tab w:val="left" w:pos="1152"/>
        </w:tabs>
        <w:ind w:left="1152" w:hanging="432"/>
      </w:pPr>
      <w:rPr>
        <w:rFonts w:cs="Times New Roman" w:hint="default"/>
      </w:rPr>
    </w:lvl>
    <w:lvl w:ilvl="6">
      <w:start w:val="1"/>
      <w:numFmt w:val="lowerRoman"/>
      <w:lvlText w:val="%7)"/>
      <w:lvlJc w:val="right"/>
      <w:pPr>
        <w:tabs>
          <w:tab w:val="left" w:pos="1296"/>
        </w:tabs>
        <w:ind w:left="1296" w:hanging="288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left" w:pos="1440"/>
        </w:tabs>
        <w:ind w:left="1440" w:hanging="432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left" w:pos="1584"/>
        </w:tabs>
        <w:ind w:left="1584" w:hanging="144"/>
      </w:pPr>
      <w:rPr>
        <w:rFonts w:cs="Times New Roman" w:hint="default"/>
      </w:rPr>
    </w:lvl>
  </w:abstractNum>
  <w:abstractNum w:abstractNumId="40" w15:restartNumberingAfterBreak="0">
    <w:nsid w:val="7A5C6296"/>
    <w:multiLevelType w:val="multilevel"/>
    <w:tmpl w:val="7A5C6296"/>
    <w:lvl w:ilvl="0">
      <w:start w:val="1"/>
      <w:numFmt w:val="decimal"/>
      <w:pStyle w:val="Numeracin1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7B6F2F62"/>
    <w:multiLevelType w:val="multilevel"/>
    <w:tmpl w:val="7B6F2F62"/>
    <w:lvl w:ilvl="0">
      <w:start w:val="1"/>
      <w:numFmt w:val="decimal"/>
      <w:pStyle w:val="TITULO1IM3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DE1F35"/>
    <w:multiLevelType w:val="multilevel"/>
    <w:tmpl w:val="7CDE1F35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num w:numId="1" w16cid:durableId="1526601996">
    <w:abstractNumId w:val="9"/>
  </w:num>
  <w:num w:numId="2" w16cid:durableId="730421137">
    <w:abstractNumId w:val="7"/>
  </w:num>
  <w:num w:numId="3" w16cid:durableId="1455906793">
    <w:abstractNumId w:val="6"/>
  </w:num>
  <w:num w:numId="4" w16cid:durableId="1704744753">
    <w:abstractNumId w:val="5"/>
  </w:num>
  <w:num w:numId="5" w16cid:durableId="1082095328">
    <w:abstractNumId w:val="4"/>
  </w:num>
  <w:num w:numId="6" w16cid:durableId="1430734909">
    <w:abstractNumId w:val="8"/>
  </w:num>
  <w:num w:numId="7" w16cid:durableId="1084298892">
    <w:abstractNumId w:val="3"/>
  </w:num>
  <w:num w:numId="8" w16cid:durableId="1194151223">
    <w:abstractNumId w:val="2"/>
  </w:num>
  <w:num w:numId="9" w16cid:durableId="206380872">
    <w:abstractNumId w:val="1"/>
  </w:num>
  <w:num w:numId="10" w16cid:durableId="1754619716">
    <w:abstractNumId w:val="0"/>
  </w:num>
  <w:num w:numId="11" w16cid:durableId="1064451838">
    <w:abstractNumId w:val="21"/>
  </w:num>
  <w:num w:numId="12" w16cid:durableId="1189757344">
    <w:abstractNumId w:val="31"/>
  </w:num>
  <w:num w:numId="13" w16cid:durableId="74323337">
    <w:abstractNumId w:val="22"/>
  </w:num>
  <w:num w:numId="14" w16cid:durableId="396172721">
    <w:abstractNumId w:val="11"/>
  </w:num>
  <w:num w:numId="15" w16cid:durableId="600185048">
    <w:abstractNumId w:val="29"/>
  </w:num>
  <w:num w:numId="16" w16cid:durableId="1594120280">
    <w:abstractNumId w:val="18"/>
  </w:num>
  <w:num w:numId="17" w16cid:durableId="1352608929">
    <w:abstractNumId w:val="26"/>
  </w:num>
  <w:num w:numId="18" w16cid:durableId="1400202217">
    <w:abstractNumId w:val="36"/>
  </w:num>
  <w:num w:numId="19" w16cid:durableId="2067095719">
    <w:abstractNumId w:val="28"/>
  </w:num>
  <w:num w:numId="20" w16cid:durableId="2057460507">
    <w:abstractNumId w:val="40"/>
  </w:num>
  <w:num w:numId="21" w16cid:durableId="485780556">
    <w:abstractNumId w:val="19"/>
  </w:num>
  <w:num w:numId="22" w16cid:durableId="330835958">
    <w:abstractNumId w:val="41"/>
  </w:num>
  <w:num w:numId="23" w16cid:durableId="1417824243">
    <w:abstractNumId w:val="39"/>
  </w:num>
  <w:num w:numId="24" w16cid:durableId="992097355">
    <w:abstractNumId w:val="37"/>
  </w:num>
  <w:num w:numId="25" w16cid:durableId="1384713196">
    <w:abstractNumId w:val="33"/>
  </w:num>
  <w:num w:numId="26" w16cid:durableId="1795171540">
    <w:abstractNumId w:val="23"/>
  </w:num>
  <w:num w:numId="27" w16cid:durableId="527258269">
    <w:abstractNumId w:val="34"/>
  </w:num>
  <w:num w:numId="28" w16cid:durableId="1994289699">
    <w:abstractNumId w:val="14"/>
  </w:num>
  <w:num w:numId="29" w16cid:durableId="1213729169">
    <w:abstractNumId w:val="12"/>
  </w:num>
  <w:num w:numId="30" w16cid:durableId="972248564">
    <w:abstractNumId w:val="27"/>
  </w:num>
  <w:num w:numId="31" w16cid:durableId="1837576350">
    <w:abstractNumId w:val="38"/>
  </w:num>
  <w:num w:numId="32" w16cid:durableId="2008971867">
    <w:abstractNumId w:val="42"/>
  </w:num>
  <w:num w:numId="33" w16cid:durableId="1228997636">
    <w:abstractNumId w:val="10"/>
  </w:num>
  <w:num w:numId="34" w16cid:durableId="1100832056">
    <w:abstractNumId w:val="25"/>
  </w:num>
  <w:num w:numId="35" w16cid:durableId="1121073324">
    <w:abstractNumId w:val="13"/>
  </w:num>
  <w:num w:numId="36" w16cid:durableId="1741250709">
    <w:abstractNumId w:val="24"/>
  </w:num>
  <w:num w:numId="37" w16cid:durableId="119302466">
    <w:abstractNumId w:val="16"/>
  </w:num>
  <w:num w:numId="38" w16cid:durableId="955215818">
    <w:abstractNumId w:val="35"/>
  </w:num>
  <w:num w:numId="39" w16cid:durableId="576132816">
    <w:abstractNumId w:val="32"/>
  </w:num>
  <w:num w:numId="40" w16cid:durableId="644506994">
    <w:abstractNumId w:val="20"/>
  </w:num>
  <w:num w:numId="41" w16cid:durableId="563369509">
    <w:abstractNumId w:val="15"/>
  </w:num>
  <w:num w:numId="42" w16cid:durableId="356197397">
    <w:abstractNumId w:val="17"/>
  </w:num>
  <w:num w:numId="43" w16cid:durableId="1201162048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bordersDoNotSurroundHeader/>
  <w:bordersDoNotSurroundFooter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29BA"/>
    <w:rsid w:val="00001680"/>
    <w:rsid w:val="0000228A"/>
    <w:rsid w:val="00002DE2"/>
    <w:rsid w:val="0000326D"/>
    <w:rsid w:val="000058DD"/>
    <w:rsid w:val="00006863"/>
    <w:rsid w:val="00006C9D"/>
    <w:rsid w:val="00007292"/>
    <w:rsid w:val="000078A1"/>
    <w:rsid w:val="00007F4F"/>
    <w:rsid w:val="00010CD6"/>
    <w:rsid w:val="000117B5"/>
    <w:rsid w:val="000119C5"/>
    <w:rsid w:val="00011CB1"/>
    <w:rsid w:val="00011EE0"/>
    <w:rsid w:val="000120A5"/>
    <w:rsid w:val="000127B0"/>
    <w:rsid w:val="00012F6B"/>
    <w:rsid w:val="00013713"/>
    <w:rsid w:val="00013795"/>
    <w:rsid w:val="000139A5"/>
    <w:rsid w:val="00013D22"/>
    <w:rsid w:val="00013F5E"/>
    <w:rsid w:val="0001416B"/>
    <w:rsid w:val="000143D0"/>
    <w:rsid w:val="00014C97"/>
    <w:rsid w:val="00017088"/>
    <w:rsid w:val="00017319"/>
    <w:rsid w:val="00017BF4"/>
    <w:rsid w:val="00020451"/>
    <w:rsid w:val="00020609"/>
    <w:rsid w:val="00020AD7"/>
    <w:rsid w:val="000215CE"/>
    <w:rsid w:val="00021D07"/>
    <w:rsid w:val="00022131"/>
    <w:rsid w:val="0002291E"/>
    <w:rsid w:val="00022EA0"/>
    <w:rsid w:val="00023FEC"/>
    <w:rsid w:val="00025082"/>
    <w:rsid w:val="000251B5"/>
    <w:rsid w:val="0002589B"/>
    <w:rsid w:val="00026575"/>
    <w:rsid w:val="000265A0"/>
    <w:rsid w:val="00027A01"/>
    <w:rsid w:val="00027B07"/>
    <w:rsid w:val="00027F83"/>
    <w:rsid w:val="00027FD2"/>
    <w:rsid w:val="000305C4"/>
    <w:rsid w:val="00030FED"/>
    <w:rsid w:val="0003116F"/>
    <w:rsid w:val="0003241D"/>
    <w:rsid w:val="00033238"/>
    <w:rsid w:val="00033249"/>
    <w:rsid w:val="000335C3"/>
    <w:rsid w:val="0003486B"/>
    <w:rsid w:val="00034A27"/>
    <w:rsid w:val="00034C96"/>
    <w:rsid w:val="00036B3C"/>
    <w:rsid w:val="00036BA1"/>
    <w:rsid w:val="00036FF0"/>
    <w:rsid w:val="000415CA"/>
    <w:rsid w:val="00042B91"/>
    <w:rsid w:val="00043531"/>
    <w:rsid w:val="00045963"/>
    <w:rsid w:val="000459D2"/>
    <w:rsid w:val="00045F6D"/>
    <w:rsid w:val="00047637"/>
    <w:rsid w:val="0005066C"/>
    <w:rsid w:val="000509C2"/>
    <w:rsid w:val="000524F4"/>
    <w:rsid w:val="000526EC"/>
    <w:rsid w:val="0005309C"/>
    <w:rsid w:val="00053C3F"/>
    <w:rsid w:val="000548AF"/>
    <w:rsid w:val="00055040"/>
    <w:rsid w:val="00055225"/>
    <w:rsid w:val="00055CB6"/>
    <w:rsid w:val="000565D4"/>
    <w:rsid w:val="00057B74"/>
    <w:rsid w:val="00060290"/>
    <w:rsid w:val="0006044D"/>
    <w:rsid w:val="000610B6"/>
    <w:rsid w:val="00061506"/>
    <w:rsid w:val="00062055"/>
    <w:rsid w:val="0006240B"/>
    <w:rsid w:val="0006290D"/>
    <w:rsid w:val="0006332D"/>
    <w:rsid w:val="0006525E"/>
    <w:rsid w:val="000659EB"/>
    <w:rsid w:val="00066162"/>
    <w:rsid w:val="00070133"/>
    <w:rsid w:val="000712F2"/>
    <w:rsid w:val="00071570"/>
    <w:rsid w:val="000718EF"/>
    <w:rsid w:val="00072207"/>
    <w:rsid w:val="000725CA"/>
    <w:rsid w:val="00073726"/>
    <w:rsid w:val="00073948"/>
    <w:rsid w:val="00073B8E"/>
    <w:rsid w:val="00073BFC"/>
    <w:rsid w:val="00076BE2"/>
    <w:rsid w:val="000774AD"/>
    <w:rsid w:val="00077589"/>
    <w:rsid w:val="00077ED3"/>
    <w:rsid w:val="00080351"/>
    <w:rsid w:val="000812F9"/>
    <w:rsid w:val="000817CD"/>
    <w:rsid w:val="00083086"/>
    <w:rsid w:val="00083A8F"/>
    <w:rsid w:val="00084F31"/>
    <w:rsid w:val="00085200"/>
    <w:rsid w:val="00085454"/>
    <w:rsid w:val="000860B9"/>
    <w:rsid w:val="00086557"/>
    <w:rsid w:val="0008669A"/>
    <w:rsid w:val="000874B8"/>
    <w:rsid w:val="000879AA"/>
    <w:rsid w:val="00087FEB"/>
    <w:rsid w:val="00087FEE"/>
    <w:rsid w:val="0009053F"/>
    <w:rsid w:val="0009267E"/>
    <w:rsid w:val="000937FE"/>
    <w:rsid w:val="00093EEC"/>
    <w:rsid w:val="00094183"/>
    <w:rsid w:val="000952F9"/>
    <w:rsid w:val="000955AA"/>
    <w:rsid w:val="000955C2"/>
    <w:rsid w:val="00095974"/>
    <w:rsid w:val="000A069C"/>
    <w:rsid w:val="000A1A0E"/>
    <w:rsid w:val="000A1BAB"/>
    <w:rsid w:val="000A2D32"/>
    <w:rsid w:val="000A2E04"/>
    <w:rsid w:val="000A37EB"/>
    <w:rsid w:val="000A3944"/>
    <w:rsid w:val="000A400F"/>
    <w:rsid w:val="000A4410"/>
    <w:rsid w:val="000A5371"/>
    <w:rsid w:val="000A5723"/>
    <w:rsid w:val="000A6B09"/>
    <w:rsid w:val="000A6B54"/>
    <w:rsid w:val="000A7035"/>
    <w:rsid w:val="000A70A6"/>
    <w:rsid w:val="000A75C9"/>
    <w:rsid w:val="000A76EA"/>
    <w:rsid w:val="000B0E5E"/>
    <w:rsid w:val="000B181E"/>
    <w:rsid w:val="000B2472"/>
    <w:rsid w:val="000B3A96"/>
    <w:rsid w:val="000B4BFB"/>
    <w:rsid w:val="000B51F8"/>
    <w:rsid w:val="000B5E67"/>
    <w:rsid w:val="000B6E52"/>
    <w:rsid w:val="000B779F"/>
    <w:rsid w:val="000B7864"/>
    <w:rsid w:val="000C031A"/>
    <w:rsid w:val="000C03FA"/>
    <w:rsid w:val="000C195E"/>
    <w:rsid w:val="000C1C0F"/>
    <w:rsid w:val="000C28DE"/>
    <w:rsid w:val="000C3A23"/>
    <w:rsid w:val="000C4074"/>
    <w:rsid w:val="000C409A"/>
    <w:rsid w:val="000C411D"/>
    <w:rsid w:val="000C4541"/>
    <w:rsid w:val="000C71FA"/>
    <w:rsid w:val="000D0ABD"/>
    <w:rsid w:val="000D16F2"/>
    <w:rsid w:val="000D2120"/>
    <w:rsid w:val="000D3691"/>
    <w:rsid w:val="000D3C5C"/>
    <w:rsid w:val="000D3C7E"/>
    <w:rsid w:val="000D4D85"/>
    <w:rsid w:val="000D6A32"/>
    <w:rsid w:val="000E1143"/>
    <w:rsid w:val="000E158D"/>
    <w:rsid w:val="000E1832"/>
    <w:rsid w:val="000E20E4"/>
    <w:rsid w:val="000E2B75"/>
    <w:rsid w:val="000E2F73"/>
    <w:rsid w:val="000E33CD"/>
    <w:rsid w:val="000E566A"/>
    <w:rsid w:val="000E5A41"/>
    <w:rsid w:val="000E67AD"/>
    <w:rsid w:val="000E7141"/>
    <w:rsid w:val="000E791E"/>
    <w:rsid w:val="000F0D12"/>
    <w:rsid w:val="000F140D"/>
    <w:rsid w:val="000F4157"/>
    <w:rsid w:val="000F446A"/>
    <w:rsid w:val="000F44D2"/>
    <w:rsid w:val="000F44F3"/>
    <w:rsid w:val="000F4F66"/>
    <w:rsid w:val="000F545F"/>
    <w:rsid w:val="000F5912"/>
    <w:rsid w:val="000F5AEA"/>
    <w:rsid w:val="000F6FEB"/>
    <w:rsid w:val="000F7C55"/>
    <w:rsid w:val="00100317"/>
    <w:rsid w:val="00101382"/>
    <w:rsid w:val="00102B67"/>
    <w:rsid w:val="00102E9C"/>
    <w:rsid w:val="001036CA"/>
    <w:rsid w:val="001039B6"/>
    <w:rsid w:val="00103E27"/>
    <w:rsid w:val="00104881"/>
    <w:rsid w:val="00104A68"/>
    <w:rsid w:val="00104CB7"/>
    <w:rsid w:val="00104F77"/>
    <w:rsid w:val="001060F8"/>
    <w:rsid w:val="00106137"/>
    <w:rsid w:val="00107036"/>
    <w:rsid w:val="001070E9"/>
    <w:rsid w:val="0010765C"/>
    <w:rsid w:val="00107AC4"/>
    <w:rsid w:val="001115AA"/>
    <w:rsid w:val="001118C6"/>
    <w:rsid w:val="00112112"/>
    <w:rsid w:val="00112322"/>
    <w:rsid w:val="001139F4"/>
    <w:rsid w:val="001140C9"/>
    <w:rsid w:val="001142F1"/>
    <w:rsid w:val="00114564"/>
    <w:rsid w:val="0011496D"/>
    <w:rsid w:val="00114D80"/>
    <w:rsid w:val="001168A1"/>
    <w:rsid w:val="001179E3"/>
    <w:rsid w:val="00120299"/>
    <w:rsid w:val="00120E51"/>
    <w:rsid w:val="00120EBC"/>
    <w:rsid w:val="00121695"/>
    <w:rsid w:val="0012198E"/>
    <w:rsid w:val="001219B8"/>
    <w:rsid w:val="00121AB1"/>
    <w:rsid w:val="00121AE1"/>
    <w:rsid w:val="00122679"/>
    <w:rsid w:val="0012377C"/>
    <w:rsid w:val="00123AB3"/>
    <w:rsid w:val="001243A1"/>
    <w:rsid w:val="001248DE"/>
    <w:rsid w:val="00124BB8"/>
    <w:rsid w:val="00125792"/>
    <w:rsid w:val="00130278"/>
    <w:rsid w:val="00131FA6"/>
    <w:rsid w:val="00133826"/>
    <w:rsid w:val="00133A19"/>
    <w:rsid w:val="00133FE4"/>
    <w:rsid w:val="00134D07"/>
    <w:rsid w:val="00134F53"/>
    <w:rsid w:val="00135161"/>
    <w:rsid w:val="00135628"/>
    <w:rsid w:val="001357D4"/>
    <w:rsid w:val="00140919"/>
    <w:rsid w:val="00140A89"/>
    <w:rsid w:val="00142AC5"/>
    <w:rsid w:val="00142E46"/>
    <w:rsid w:val="001445D3"/>
    <w:rsid w:val="00145745"/>
    <w:rsid w:val="00145E1B"/>
    <w:rsid w:val="00146248"/>
    <w:rsid w:val="001465DB"/>
    <w:rsid w:val="00150893"/>
    <w:rsid w:val="00150C62"/>
    <w:rsid w:val="0015143E"/>
    <w:rsid w:val="00151B59"/>
    <w:rsid w:val="00151F53"/>
    <w:rsid w:val="00152015"/>
    <w:rsid w:val="0015209B"/>
    <w:rsid w:val="00152152"/>
    <w:rsid w:val="001526A4"/>
    <w:rsid w:val="0015384F"/>
    <w:rsid w:val="00153872"/>
    <w:rsid w:val="00153E2C"/>
    <w:rsid w:val="00154630"/>
    <w:rsid w:val="001547A3"/>
    <w:rsid w:val="00154CCF"/>
    <w:rsid w:val="00154CDF"/>
    <w:rsid w:val="00156227"/>
    <w:rsid w:val="00156506"/>
    <w:rsid w:val="00156B4B"/>
    <w:rsid w:val="0015747F"/>
    <w:rsid w:val="00157B5F"/>
    <w:rsid w:val="00157CF8"/>
    <w:rsid w:val="00160399"/>
    <w:rsid w:val="0016072A"/>
    <w:rsid w:val="00160BE8"/>
    <w:rsid w:val="00160BEA"/>
    <w:rsid w:val="00161F36"/>
    <w:rsid w:val="001625FD"/>
    <w:rsid w:val="00162D12"/>
    <w:rsid w:val="00165CB3"/>
    <w:rsid w:val="001666BF"/>
    <w:rsid w:val="001674B5"/>
    <w:rsid w:val="001725AD"/>
    <w:rsid w:val="00173B30"/>
    <w:rsid w:val="00173F97"/>
    <w:rsid w:val="00174218"/>
    <w:rsid w:val="00174ABB"/>
    <w:rsid w:val="001757A3"/>
    <w:rsid w:val="00175AD2"/>
    <w:rsid w:val="0017642C"/>
    <w:rsid w:val="00176611"/>
    <w:rsid w:val="0017796C"/>
    <w:rsid w:val="00177EE1"/>
    <w:rsid w:val="001800BF"/>
    <w:rsid w:val="0018200F"/>
    <w:rsid w:val="00182BA6"/>
    <w:rsid w:val="00182CF1"/>
    <w:rsid w:val="00183247"/>
    <w:rsid w:val="00183375"/>
    <w:rsid w:val="001833FA"/>
    <w:rsid w:val="001834FC"/>
    <w:rsid w:val="00183C3B"/>
    <w:rsid w:val="001848E7"/>
    <w:rsid w:val="001876B5"/>
    <w:rsid w:val="00190871"/>
    <w:rsid w:val="00190CE3"/>
    <w:rsid w:val="001924F9"/>
    <w:rsid w:val="001927E6"/>
    <w:rsid w:val="00193D96"/>
    <w:rsid w:val="0019465E"/>
    <w:rsid w:val="00194D46"/>
    <w:rsid w:val="001957AE"/>
    <w:rsid w:val="00195FD6"/>
    <w:rsid w:val="0019765A"/>
    <w:rsid w:val="001A0340"/>
    <w:rsid w:val="001A1BFE"/>
    <w:rsid w:val="001A22B5"/>
    <w:rsid w:val="001A3627"/>
    <w:rsid w:val="001A3B1A"/>
    <w:rsid w:val="001A3C66"/>
    <w:rsid w:val="001A3D14"/>
    <w:rsid w:val="001A3D61"/>
    <w:rsid w:val="001A3E32"/>
    <w:rsid w:val="001A4820"/>
    <w:rsid w:val="001A4B17"/>
    <w:rsid w:val="001A4D3D"/>
    <w:rsid w:val="001A5B0C"/>
    <w:rsid w:val="001A5EF7"/>
    <w:rsid w:val="001A5F8A"/>
    <w:rsid w:val="001A695F"/>
    <w:rsid w:val="001A6B1C"/>
    <w:rsid w:val="001A6BD6"/>
    <w:rsid w:val="001A7973"/>
    <w:rsid w:val="001B0CE7"/>
    <w:rsid w:val="001B1062"/>
    <w:rsid w:val="001B275B"/>
    <w:rsid w:val="001B282E"/>
    <w:rsid w:val="001B2BCB"/>
    <w:rsid w:val="001B2F83"/>
    <w:rsid w:val="001B4F5B"/>
    <w:rsid w:val="001B59B9"/>
    <w:rsid w:val="001B5C21"/>
    <w:rsid w:val="001B5D8C"/>
    <w:rsid w:val="001B7594"/>
    <w:rsid w:val="001B794E"/>
    <w:rsid w:val="001C0500"/>
    <w:rsid w:val="001C0F18"/>
    <w:rsid w:val="001C2514"/>
    <w:rsid w:val="001C2693"/>
    <w:rsid w:val="001C2ED3"/>
    <w:rsid w:val="001C2FF6"/>
    <w:rsid w:val="001C3433"/>
    <w:rsid w:val="001C399D"/>
    <w:rsid w:val="001C3EFC"/>
    <w:rsid w:val="001C402D"/>
    <w:rsid w:val="001C43CE"/>
    <w:rsid w:val="001C4496"/>
    <w:rsid w:val="001C4CA0"/>
    <w:rsid w:val="001C57F9"/>
    <w:rsid w:val="001C659B"/>
    <w:rsid w:val="001C68F3"/>
    <w:rsid w:val="001C6B23"/>
    <w:rsid w:val="001C7313"/>
    <w:rsid w:val="001C73F4"/>
    <w:rsid w:val="001C7754"/>
    <w:rsid w:val="001C7D67"/>
    <w:rsid w:val="001D1572"/>
    <w:rsid w:val="001D17AB"/>
    <w:rsid w:val="001D21BF"/>
    <w:rsid w:val="001D2835"/>
    <w:rsid w:val="001D317D"/>
    <w:rsid w:val="001D322F"/>
    <w:rsid w:val="001D406B"/>
    <w:rsid w:val="001D42D7"/>
    <w:rsid w:val="001D4C90"/>
    <w:rsid w:val="001D52ED"/>
    <w:rsid w:val="001D5BED"/>
    <w:rsid w:val="001D6F3C"/>
    <w:rsid w:val="001D77D0"/>
    <w:rsid w:val="001D7D58"/>
    <w:rsid w:val="001E0092"/>
    <w:rsid w:val="001E0F89"/>
    <w:rsid w:val="001E0FBF"/>
    <w:rsid w:val="001E1012"/>
    <w:rsid w:val="001E1576"/>
    <w:rsid w:val="001E21E9"/>
    <w:rsid w:val="001E262C"/>
    <w:rsid w:val="001E2C72"/>
    <w:rsid w:val="001E497A"/>
    <w:rsid w:val="001E4DD7"/>
    <w:rsid w:val="001E5583"/>
    <w:rsid w:val="001E5665"/>
    <w:rsid w:val="001E595C"/>
    <w:rsid w:val="001E60FD"/>
    <w:rsid w:val="001E6175"/>
    <w:rsid w:val="001E6981"/>
    <w:rsid w:val="001E6F9D"/>
    <w:rsid w:val="001E7512"/>
    <w:rsid w:val="001E7669"/>
    <w:rsid w:val="001E7F97"/>
    <w:rsid w:val="001F018C"/>
    <w:rsid w:val="001F01C1"/>
    <w:rsid w:val="001F0BF3"/>
    <w:rsid w:val="001F1143"/>
    <w:rsid w:val="001F1293"/>
    <w:rsid w:val="001F1403"/>
    <w:rsid w:val="001F1CA8"/>
    <w:rsid w:val="001F1CCA"/>
    <w:rsid w:val="001F1F0F"/>
    <w:rsid w:val="001F2D73"/>
    <w:rsid w:val="001F3B1A"/>
    <w:rsid w:val="001F579E"/>
    <w:rsid w:val="001F6A66"/>
    <w:rsid w:val="0020160C"/>
    <w:rsid w:val="00201B3B"/>
    <w:rsid w:val="00203771"/>
    <w:rsid w:val="002037F1"/>
    <w:rsid w:val="00203866"/>
    <w:rsid w:val="002047C0"/>
    <w:rsid w:val="00204940"/>
    <w:rsid w:val="00204DF0"/>
    <w:rsid w:val="0020572F"/>
    <w:rsid w:val="00205E88"/>
    <w:rsid w:val="00206CA8"/>
    <w:rsid w:val="002076EB"/>
    <w:rsid w:val="00207969"/>
    <w:rsid w:val="00210152"/>
    <w:rsid w:val="00210A57"/>
    <w:rsid w:val="00210C60"/>
    <w:rsid w:val="0021137A"/>
    <w:rsid w:val="00211875"/>
    <w:rsid w:val="002121C8"/>
    <w:rsid w:val="00212806"/>
    <w:rsid w:val="00212A4F"/>
    <w:rsid w:val="002139DD"/>
    <w:rsid w:val="0021498A"/>
    <w:rsid w:val="00215061"/>
    <w:rsid w:val="00215310"/>
    <w:rsid w:val="00215403"/>
    <w:rsid w:val="002157D8"/>
    <w:rsid w:val="0021585A"/>
    <w:rsid w:val="0021648D"/>
    <w:rsid w:val="002173C2"/>
    <w:rsid w:val="00217A3C"/>
    <w:rsid w:val="00217BF0"/>
    <w:rsid w:val="00217C78"/>
    <w:rsid w:val="0022171A"/>
    <w:rsid w:val="00222E82"/>
    <w:rsid w:val="00223115"/>
    <w:rsid w:val="002233D1"/>
    <w:rsid w:val="00223DB0"/>
    <w:rsid w:val="00224D96"/>
    <w:rsid w:val="00224F83"/>
    <w:rsid w:val="00226329"/>
    <w:rsid w:val="00226752"/>
    <w:rsid w:val="00230D23"/>
    <w:rsid w:val="00231D0D"/>
    <w:rsid w:val="00232633"/>
    <w:rsid w:val="00232CA7"/>
    <w:rsid w:val="00233A46"/>
    <w:rsid w:val="00233F7F"/>
    <w:rsid w:val="002343B6"/>
    <w:rsid w:val="0023505D"/>
    <w:rsid w:val="00235260"/>
    <w:rsid w:val="00235605"/>
    <w:rsid w:val="00235673"/>
    <w:rsid w:val="0023629C"/>
    <w:rsid w:val="00236617"/>
    <w:rsid w:val="00236B88"/>
    <w:rsid w:val="00236F23"/>
    <w:rsid w:val="00237C64"/>
    <w:rsid w:val="00241AD8"/>
    <w:rsid w:val="002434B3"/>
    <w:rsid w:val="002462D0"/>
    <w:rsid w:val="002462F3"/>
    <w:rsid w:val="002470C9"/>
    <w:rsid w:val="002478D1"/>
    <w:rsid w:val="00247E3D"/>
    <w:rsid w:val="002519C0"/>
    <w:rsid w:val="00251CC6"/>
    <w:rsid w:val="00251F08"/>
    <w:rsid w:val="00251FDE"/>
    <w:rsid w:val="002523CF"/>
    <w:rsid w:val="002525BC"/>
    <w:rsid w:val="0025318C"/>
    <w:rsid w:val="00253520"/>
    <w:rsid w:val="0025400B"/>
    <w:rsid w:val="0025645E"/>
    <w:rsid w:val="00256E73"/>
    <w:rsid w:val="00256ED6"/>
    <w:rsid w:val="002579E6"/>
    <w:rsid w:val="002613ED"/>
    <w:rsid w:val="00261542"/>
    <w:rsid w:val="00261B0E"/>
    <w:rsid w:val="00261D07"/>
    <w:rsid w:val="002627B6"/>
    <w:rsid w:val="002629EF"/>
    <w:rsid w:val="00262E87"/>
    <w:rsid w:val="00263CF5"/>
    <w:rsid w:val="00263EC7"/>
    <w:rsid w:val="00264E7D"/>
    <w:rsid w:val="00265B0F"/>
    <w:rsid w:val="00266E9A"/>
    <w:rsid w:val="00267BF2"/>
    <w:rsid w:val="00270395"/>
    <w:rsid w:val="00271CF2"/>
    <w:rsid w:val="0027380C"/>
    <w:rsid w:val="00273A05"/>
    <w:rsid w:val="00274534"/>
    <w:rsid w:val="00275819"/>
    <w:rsid w:val="002758CE"/>
    <w:rsid w:val="00276209"/>
    <w:rsid w:val="002764B7"/>
    <w:rsid w:val="00277ADE"/>
    <w:rsid w:val="00277C2D"/>
    <w:rsid w:val="00280640"/>
    <w:rsid w:val="002810C6"/>
    <w:rsid w:val="002824E6"/>
    <w:rsid w:val="00282CA8"/>
    <w:rsid w:val="002834A1"/>
    <w:rsid w:val="0028385D"/>
    <w:rsid w:val="00283FC3"/>
    <w:rsid w:val="0028409D"/>
    <w:rsid w:val="002841BE"/>
    <w:rsid w:val="00285DB0"/>
    <w:rsid w:val="00285FFF"/>
    <w:rsid w:val="0028613E"/>
    <w:rsid w:val="00286AB6"/>
    <w:rsid w:val="0028758C"/>
    <w:rsid w:val="002879D0"/>
    <w:rsid w:val="0029137D"/>
    <w:rsid w:val="002921D4"/>
    <w:rsid w:val="0029225B"/>
    <w:rsid w:val="002927C8"/>
    <w:rsid w:val="00292AE9"/>
    <w:rsid w:val="002934F7"/>
    <w:rsid w:val="0029361A"/>
    <w:rsid w:val="00293F0D"/>
    <w:rsid w:val="00294F8B"/>
    <w:rsid w:val="00295141"/>
    <w:rsid w:val="00295485"/>
    <w:rsid w:val="0029601C"/>
    <w:rsid w:val="00296494"/>
    <w:rsid w:val="002964DA"/>
    <w:rsid w:val="0029679E"/>
    <w:rsid w:val="002972AB"/>
    <w:rsid w:val="00297D47"/>
    <w:rsid w:val="00297F40"/>
    <w:rsid w:val="00297F66"/>
    <w:rsid w:val="002A1B61"/>
    <w:rsid w:val="002A1E35"/>
    <w:rsid w:val="002A1E6F"/>
    <w:rsid w:val="002A2080"/>
    <w:rsid w:val="002A2173"/>
    <w:rsid w:val="002A36CA"/>
    <w:rsid w:val="002A3A37"/>
    <w:rsid w:val="002A3BA7"/>
    <w:rsid w:val="002A52AA"/>
    <w:rsid w:val="002A5AC0"/>
    <w:rsid w:val="002A6827"/>
    <w:rsid w:val="002A70CF"/>
    <w:rsid w:val="002A74FA"/>
    <w:rsid w:val="002A7A5B"/>
    <w:rsid w:val="002A7C7C"/>
    <w:rsid w:val="002B0A5C"/>
    <w:rsid w:val="002B1762"/>
    <w:rsid w:val="002B31F6"/>
    <w:rsid w:val="002B349A"/>
    <w:rsid w:val="002B3CE4"/>
    <w:rsid w:val="002B4C24"/>
    <w:rsid w:val="002B5F5D"/>
    <w:rsid w:val="002B736E"/>
    <w:rsid w:val="002B7385"/>
    <w:rsid w:val="002B7EE0"/>
    <w:rsid w:val="002C0096"/>
    <w:rsid w:val="002C0486"/>
    <w:rsid w:val="002C08E3"/>
    <w:rsid w:val="002C13AD"/>
    <w:rsid w:val="002C1CC2"/>
    <w:rsid w:val="002C1F0E"/>
    <w:rsid w:val="002C2959"/>
    <w:rsid w:val="002C37A3"/>
    <w:rsid w:val="002C3CF8"/>
    <w:rsid w:val="002C44E5"/>
    <w:rsid w:val="002C5186"/>
    <w:rsid w:val="002C5463"/>
    <w:rsid w:val="002C54AF"/>
    <w:rsid w:val="002C5688"/>
    <w:rsid w:val="002C6083"/>
    <w:rsid w:val="002D0308"/>
    <w:rsid w:val="002D0D03"/>
    <w:rsid w:val="002D110F"/>
    <w:rsid w:val="002D1DD2"/>
    <w:rsid w:val="002D2439"/>
    <w:rsid w:val="002D2E47"/>
    <w:rsid w:val="002D3F68"/>
    <w:rsid w:val="002D4384"/>
    <w:rsid w:val="002D4792"/>
    <w:rsid w:val="002D4839"/>
    <w:rsid w:val="002D4CF9"/>
    <w:rsid w:val="002D5186"/>
    <w:rsid w:val="002D5785"/>
    <w:rsid w:val="002D729D"/>
    <w:rsid w:val="002D73CE"/>
    <w:rsid w:val="002D7C31"/>
    <w:rsid w:val="002E2D90"/>
    <w:rsid w:val="002E36BC"/>
    <w:rsid w:val="002E43D7"/>
    <w:rsid w:val="002E7D18"/>
    <w:rsid w:val="002E7E55"/>
    <w:rsid w:val="002E7F0A"/>
    <w:rsid w:val="002F0248"/>
    <w:rsid w:val="002F231F"/>
    <w:rsid w:val="002F2392"/>
    <w:rsid w:val="002F2800"/>
    <w:rsid w:val="002F2803"/>
    <w:rsid w:val="002F3171"/>
    <w:rsid w:val="002F3602"/>
    <w:rsid w:val="002F4C11"/>
    <w:rsid w:val="002F54E2"/>
    <w:rsid w:val="002F70B6"/>
    <w:rsid w:val="002F7809"/>
    <w:rsid w:val="00300B1F"/>
    <w:rsid w:val="00300F36"/>
    <w:rsid w:val="0030105A"/>
    <w:rsid w:val="00301432"/>
    <w:rsid w:val="003019FE"/>
    <w:rsid w:val="00303507"/>
    <w:rsid w:val="003042C5"/>
    <w:rsid w:val="00304EE7"/>
    <w:rsid w:val="00305BDD"/>
    <w:rsid w:val="0030679F"/>
    <w:rsid w:val="00307402"/>
    <w:rsid w:val="00310354"/>
    <w:rsid w:val="003113DE"/>
    <w:rsid w:val="003113E4"/>
    <w:rsid w:val="00311DC0"/>
    <w:rsid w:val="00311EC8"/>
    <w:rsid w:val="0031267E"/>
    <w:rsid w:val="003135B8"/>
    <w:rsid w:val="00313794"/>
    <w:rsid w:val="003138E9"/>
    <w:rsid w:val="00314D7D"/>
    <w:rsid w:val="003154E7"/>
    <w:rsid w:val="00315BEE"/>
    <w:rsid w:val="00316301"/>
    <w:rsid w:val="00317CDC"/>
    <w:rsid w:val="0032472D"/>
    <w:rsid w:val="00324C20"/>
    <w:rsid w:val="0032527F"/>
    <w:rsid w:val="0032781E"/>
    <w:rsid w:val="00327A24"/>
    <w:rsid w:val="00327B08"/>
    <w:rsid w:val="00330E46"/>
    <w:rsid w:val="00332DC1"/>
    <w:rsid w:val="003337EE"/>
    <w:rsid w:val="00333E2F"/>
    <w:rsid w:val="0033404C"/>
    <w:rsid w:val="00334483"/>
    <w:rsid w:val="00334CBF"/>
    <w:rsid w:val="0033563D"/>
    <w:rsid w:val="003357A7"/>
    <w:rsid w:val="003360E8"/>
    <w:rsid w:val="00336A0D"/>
    <w:rsid w:val="00337E73"/>
    <w:rsid w:val="003404C5"/>
    <w:rsid w:val="0034196F"/>
    <w:rsid w:val="00341C5B"/>
    <w:rsid w:val="00341FBD"/>
    <w:rsid w:val="003428F5"/>
    <w:rsid w:val="003429AD"/>
    <w:rsid w:val="00342CCE"/>
    <w:rsid w:val="00343F43"/>
    <w:rsid w:val="003443E6"/>
    <w:rsid w:val="00344CC6"/>
    <w:rsid w:val="00344F96"/>
    <w:rsid w:val="003454F1"/>
    <w:rsid w:val="00345783"/>
    <w:rsid w:val="0034713F"/>
    <w:rsid w:val="003471EA"/>
    <w:rsid w:val="00347636"/>
    <w:rsid w:val="00347876"/>
    <w:rsid w:val="0035028A"/>
    <w:rsid w:val="003503BB"/>
    <w:rsid w:val="00350C46"/>
    <w:rsid w:val="00350CAF"/>
    <w:rsid w:val="00350D6D"/>
    <w:rsid w:val="00352F8F"/>
    <w:rsid w:val="003533E6"/>
    <w:rsid w:val="00353473"/>
    <w:rsid w:val="003535A3"/>
    <w:rsid w:val="00354A22"/>
    <w:rsid w:val="00355719"/>
    <w:rsid w:val="003557F0"/>
    <w:rsid w:val="00355922"/>
    <w:rsid w:val="00355A82"/>
    <w:rsid w:val="00355AD5"/>
    <w:rsid w:val="00355B3D"/>
    <w:rsid w:val="00356152"/>
    <w:rsid w:val="003561DE"/>
    <w:rsid w:val="00356D2E"/>
    <w:rsid w:val="0035708A"/>
    <w:rsid w:val="00357642"/>
    <w:rsid w:val="00357780"/>
    <w:rsid w:val="003604D5"/>
    <w:rsid w:val="00360B03"/>
    <w:rsid w:val="00360B13"/>
    <w:rsid w:val="003616EC"/>
    <w:rsid w:val="003641D3"/>
    <w:rsid w:val="00364E8A"/>
    <w:rsid w:val="0036561D"/>
    <w:rsid w:val="00365D98"/>
    <w:rsid w:val="003664D7"/>
    <w:rsid w:val="00366C84"/>
    <w:rsid w:val="00366D31"/>
    <w:rsid w:val="0036704D"/>
    <w:rsid w:val="00367177"/>
    <w:rsid w:val="0036735F"/>
    <w:rsid w:val="00367665"/>
    <w:rsid w:val="00367F6C"/>
    <w:rsid w:val="003709BE"/>
    <w:rsid w:val="00370A12"/>
    <w:rsid w:val="00371221"/>
    <w:rsid w:val="00371298"/>
    <w:rsid w:val="00371DC1"/>
    <w:rsid w:val="003728DB"/>
    <w:rsid w:val="003743FF"/>
    <w:rsid w:val="00374505"/>
    <w:rsid w:val="0037487C"/>
    <w:rsid w:val="00375768"/>
    <w:rsid w:val="003764A0"/>
    <w:rsid w:val="0037670F"/>
    <w:rsid w:val="00377BCC"/>
    <w:rsid w:val="003805BC"/>
    <w:rsid w:val="00380EF0"/>
    <w:rsid w:val="0038102B"/>
    <w:rsid w:val="00382A8F"/>
    <w:rsid w:val="00384E8C"/>
    <w:rsid w:val="003851A2"/>
    <w:rsid w:val="00385B6E"/>
    <w:rsid w:val="00385D36"/>
    <w:rsid w:val="003865B7"/>
    <w:rsid w:val="00387DFE"/>
    <w:rsid w:val="0039084D"/>
    <w:rsid w:val="0039183D"/>
    <w:rsid w:val="00391ACB"/>
    <w:rsid w:val="00392662"/>
    <w:rsid w:val="00392C40"/>
    <w:rsid w:val="00393F57"/>
    <w:rsid w:val="00394018"/>
    <w:rsid w:val="00394368"/>
    <w:rsid w:val="00394B31"/>
    <w:rsid w:val="003954A2"/>
    <w:rsid w:val="00395D84"/>
    <w:rsid w:val="003960D8"/>
    <w:rsid w:val="00396FC9"/>
    <w:rsid w:val="00397061"/>
    <w:rsid w:val="003971A4"/>
    <w:rsid w:val="003A0159"/>
    <w:rsid w:val="003A0384"/>
    <w:rsid w:val="003A0913"/>
    <w:rsid w:val="003A1567"/>
    <w:rsid w:val="003A1A73"/>
    <w:rsid w:val="003A1D6E"/>
    <w:rsid w:val="003A2EE0"/>
    <w:rsid w:val="003A3396"/>
    <w:rsid w:val="003A373D"/>
    <w:rsid w:val="003A3D17"/>
    <w:rsid w:val="003A3DE3"/>
    <w:rsid w:val="003A4534"/>
    <w:rsid w:val="003A549E"/>
    <w:rsid w:val="003A7244"/>
    <w:rsid w:val="003A72ED"/>
    <w:rsid w:val="003B041C"/>
    <w:rsid w:val="003B28BC"/>
    <w:rsid w:val="003B2F87"/>
    <w:rsid w:val="003B3128"/>
    <w:rsid w:val="003B3BD0"/>
    <w:rsid w:val="003B475A"/>
    <w:rsid w:val="003B68E5"/>
    <w:rsid w:val="003B6D2A"/>
    <w:rsid w:val="003B7691"/>
    <w:rsid w:val="003B76BE"/>
    <w:rsid w:val="003B7956"/>
    <w:rsid w:val="003C0081"/>
    <w:rsid w:val="003C0702"/>
    <w:rsid w:val="003C118F"/>
    <w:rsid w:val="003C53D2"/>
    <w:rsid w:val="003C6026"/>
    <w:rsid w:val="003D075F"/>
    <w:rsid w:val="003D0E7E"/>
    <w:rsid w:val="003D11F3"/>
    <w:rsid w:val="003D28CF"/>
    <w:rsid w:val="003D35BA"/>
    <w:rsid w:val="003D36E1"/>
    <w:rsid w:val="003D48B0"/>
    <w:rsid w:val="003D4E64"/>
    <w:rsid w:val="003D578F"/>
    <w:rsid w:val="003D58D8"/>
    <w:rsid w:val="003D5D73"/>
    <w:rsid w:val="003D7088"/>
    <w:rsid w:val="003D7D7D"/>
    <w:rsid w:val="003E1510"/>
    <w:rsid w:val="003E1DF3"/>
    <w:rsid w:val="003E363D"/>
    <w:rsid w:val="003E4106"/>
    <w:rsid w:val="003E63A4"/>
    <w:rsid w:val="003E6FE6"/>
    <w:rsid w:val="003E709E"/>
    <w:rsid w:val="003F0256"/>
    <w:rsid w:val="003F2758"/>
    <w:rsid w:val="003F28D3"/>
    <w:rsid w:val="003F2D29"/>
    <w:rsid w:val="003F3205"/>
    <w:rsid w:val="003F5147"/>
    <w:rsid w:val="003F6314"/>
    <w:rsid w:val="003F6983"/>
    <w:rsid w:val="00400155"/>
    <w:rsid w:val="00401608"/>
    <w:rsid w:val="004016FC"/>
    <w:rsid w:val="00401F89"/>
    <w:rsid w:val="00402D85"/>
    <w:rsid w:val="00403695"/>
    <w:rsid w:val="00403944"/>
    <w:rsid w:val="00405994"/>
    <w:rsid w:val="0040624A"/>
    <w:rsid w:val="004066A6"/>
    <w:rsid w:val="00406850"/>
    <w:rsid w:val="00406E59"/>
    <w:rsid w:val="00407B31"/>
    <w:rsid w:val="0041200C"/>
    <w:rsid w:val="0041202B"/>
    <w:rsid w:val="00412102"/>
    <w:rsid w:val="00412331"/>
    <w:rsid w:val="004139C9"/>
    <w:rsid w:val="00413D03"/>
    <w:rsid w:val="00413EE2"/>
    <w:rsid w:val="00414789"/>
    <w:rsid w:val="00414A49"/>
    <w:rsid w:val="00415AFD"/>
    <w:rsid w:val="00416E68"/>
    <w:rsid w:val="004174AF"/>
    <w:rsid w:val="00421C40"/>
    <w:rsid w:val="004223D4"/>
    <w:rsid w:val="0042250A"/>
    <w:rsid w:val="00422A6C"/>
    <w:rsid w:val="00422D32"/>
    <w:rsid w:val="00423513"/>
    <w:rsid w:val="00423B72"/>
    <w:rsid w:val="00423C8D"/>
    <w:rsid w:val="004256E4"/>
    <w:rsid w:val="004268EE"/>
    <w:rsid w:val="00426A7E"/>
    <w:rsid w:val="00426F38"/>
    <w:rsid w:val="00426F8C"/>
    <w:rsid w:val="00427BF7"/>
    <w:rsid w:val="00427C9A"/>
    <w:rsid w:val="00430C69"/>
    <w:rsid w:val="00431504"/>
    <w:rsid w:val="004317AE"/>
    <w:rsid w:val="004319EF"/>
    <w:rsid w:val="00431C80"/>
    <w:rsid w:val="00432068"/>
    <w:rsid w:val="004330FA"/>
    <w:rsid w:val="00433792"/>
    <w:rsid w:val="004338BD"/>
    <w:rsid w:val="00433DA3"/>
    <w:rsid w:val="00434319"/>
    <w:rsid w:val="004355E7"/>
    <w:rsid w:val="00435FD8"/>
    <w:rsid w:val="00436A3E"/>
    <w:rsid w:val="00437473"/>
    <w:rsid w:val="004403D0"/>
    <w:rsid w:val="004404E2"/>
    <w:rsid w:val="0044106B"/>
    <w:rsid w:val="004433D5"/>
    <w:rsid w:val="004434E3"/>
    <w:rsid w:val="00443A9C"/>
    <w:rsid w:val="00443E4E"/>
    <w:rsid w:val="0044431A"/>
    <w:rsid w:val="0044466C"/>
    <w:rsid w:val="004448BD"/>
    <w:rsid w:val="0044536E"/>
    <w:rsid w:val="00446387"/>
    <w:rsid w:val="00446AA9"/>
    <w:rsid w:val="00447BD1"/>
    <w:rsid w:val="004501D8"/>
    <w:rsid w:val="00450B5C"/>
    <w:rsid w:val="0045198E"/>
    <w:rsid w:val="004527D4"/>
    <w:rsid w:val="00454E67"/>
    <w:rsid w:val="00455CCE"/>
    <w:rsid w:val="00455F88"/>
    <w:rsid w:val="00457178"/>
    <w:rsid w:val="004608E8"/>
    <w:rsid w:val="004617C4"/>
    <w:rsid w:val="00461928"/>
    <w:rsid w:val="00462F89"/>
    <w:rsid w:val="00464D59"/>
    <w:rsid w:val="00464F38"/>
    <w:rsid w:val="0046522E"/>
    <w:rsid w:val="00465442"/>
    <w:rsid w:val="00465BAC"/>
    <w:rsid w:val="00466558"/>
    <w:rsid w:val="0046661D"/>
    <w:rsid w:val="00466D86"/>
    <w:rsid w:val="0046720B"/>
    <w:rsid w:val="00467EF8"/>
    <w:rsid w:val="0047033D"/>
    <w:rsid w:val="00470D61"/>
    <w:rsid w:val="00470FE3"/>
    <w:rsid w:val="00471BA1"/>
    <w:rsid w:val="00472048"/>
    <w:rsid w:val="0047227D"/>
    <w:rsid w:val="00472807"/>
    <w:rsid w:val="00473D3B"/>
    <w:rsid w:val="00474CB9"/>
    <w:rsid w:val="004751C3"/>
    <w:rsid w:val="00475851"/>
    <w:rsid w:val="00477DBA"/>
    <w:rsid w:val="00480F8F"/>
    <w:rsid w:val="004810B7"/>
    <w:rsid w:val="004814AE"/>
    <w:rsid w:val="00481B14"/>
    <w:rsid w:val="00482303"/>
    <w:rsid w:val="00482F8C"/>
    <w:rsid w:val="004837E0"/>
    <w:rsid w:val="0048495B"/>
    <w:rsid w:val="0048566F"/>
    <w:rsid w:val="004868EC"/>
    <w:rsid w:val="00486C95"/>
    <w:rsid w:val="00486CD0"/>
    <w:rsid w:val="00487024"/>
    <w:rsid w:val="00487727"/>
    <w:rsid w:val="004912A1"/>
    <w:rsid w:val="004914B3"/>
    <w:rsid w:val="00492436"/>
    <w:rsid w:val="0049402B"/>
    <w:rsid w:val="00494444"/>
    <w:rsid w:val="00494768"/>
    <w:rsid w:val="00496778"/>
    <w:rsid w:val="00496DD8"/>
    <w:rsid w:val="00497239"/>
    <w:rsid w:val="00497AEF"/>
    <w:rsid w:val="004A021F"/>
    <w:rsid w:val="004A1616"/>
    <w:rsid w:val="004A2337"/>
    <w:rsid w:val="004A23A7"/>
    <w:rsid w:val="004A2970"/>
    <w:rsid w:val="004A2C1F"/>
    <w:rsid w:val="004A2D1C"/>
    <w:rsid w:val="004A3929"/>
    <w:rsid w:val="004A392B"/>
    <w:rsid w:val="004A3AF9"/>
    <w:rsid w:val="004A3FE2"/>
    <w:rsid w:val="004A401B"/>
    <w:rsid w:val="004A4428"/>
    <w:rsid w:val="004A51A4"/>
    <w:rsid w:val="004A5ABB"/>
    <w:rsid w:val="004A64A4"/>
    <w:rsid w:val="004A6E5E"/>
    <w:rsid w:val="004A7CCA"/>
    <w:rsid w:val="004B06C3"/>
    <w:rsid w:val="004B116A"/>
    <w:rsid w:val="004B1FC2"/>
    <w:rsid w:val="004B2B41"/>
    <w:rsid w:val="004B348B"/>
    <w:rsid w:val="004B3823"/>
    <w:rsid w:val="004B3E48"/>
    <w:rsid w:val="004B4D12"/>
    <w:rsid w:val="004B5183"/>
    <w:rsid w:val="004B53C9"/>
    <w:rsid w:val="004B613C"/>
    <w:rsid w:val="004B6B3C"/>
    <w:rsid w:val="004B744D"/>
    <w:rsid w:val="004C10F5"/>
    <w:rsid w:val="004C244E"/>
    <w:rsid w:val="004C2AB1"/>
    <w:rsid w:val="004C2DE4"/>
    <w:rsid w:val="004C3139"/>
    <w:rsid w:val="004C3447"/>
    <w:rsid w:val="004C3BBB"/>
    <w:rsid w:val="004C6951"/>
    <w:rsid w:val="004C6D88"/>
    <w:rsid w:val="004C6FA4"/>
    <w:rsid w:val="004C7134"/>
    <w:rsid w:val="004C73F9"/>
    <w:rsid w:val="004C76A0"/>
    <w:rsid w:val="004C7D21"/>
    <w:rsid w:val="004D03BE"/>
    <w:rsid w:val="004D11EC"/>
    <w:rsid w:val="004D12F7"/>
    <w:rsid w:val="004D14AD"/>
    <w:rsid w:val="004D1FA5"/>
    <w:rsid w:val="004D2424"/>
    <w:rsid w:val="004D255E"/>
    <w:rsid w:val="004D2C59"/>
    <w:rsid w:val="004D3092"/>
    <w:rsid w:val="004D36C9"/>
    <w:rsid w:val="004D3A3E"/>
    <w:rsid w:val="004D40AB"/>
    <w:rsid w:val="004D42FF"/>
    <w:rsid w:val="004D4ADA"/>
    <w:rsid w:val="004D5675"/>
    <w:rsid w:val="004D5D41"/>
    <w:rsid w:val="004D6341"/>
    <w:rsid w:val="004D64C6"/>
    <w:rsid w:val="004D66C5"/>
    <w:rsid w:val="004D6D28"/>
    <w:rsid w:val="004E007B"/>
    <w:rsid w:val="004E00FC"/>
    <w:rsid w:val="004E0156"/>
    <w:rsid w:val="004E0914"/>
    <w:rsid w:val="004E0CED"/>
    <w:rsid w:val="004E0DAC"/>
    <w:rsid w:val="004E2E84"/>
    <w:rsid w:val="004E3065"/>
    <w:rsid w:val="004E351F"/>
    <w:rsid w:val="004E3630"/>
    <w:rsid w:val="004E4E69"/>
    <w:rsid w:val="004E50AB"/>
    <w:rsid w:val="004E63A2"/>
    <w:rsid w:val="004E6D88"/>
    <w:rsid w:val="004E6F0B"/>
    <w:rsid w:val="004E75FA"/>
    <w:rsid w:val="004F239B"/>
    <w:rsid w:val="004F25D8"/>
    <w:rsid w:val="004F2636"/>
    <w:rsid w:val="004F2B35"/>
    <w:rsid w:val="004F2E92"/>
    <w:rsid w:val="004F4CD3"/>
    <w:rsid w:val="004F5480"/>
    <w:rsid w:val="004F5B95"/>
    <w:rsid w:val="004F7660"/>
    <w:rsid w:val="00500846"/>
    <w:rsid w:val="00501048"/>
    <w:rsid w:val="00501841"/>
    <w:rsid w:val="0050259E"/>
    <w:rsid w:val="00502689"/>
    <w:rsid w:val="00502690"/>
    <w:rsid w:val="00502EFE"/>
    <w:rsid w:val="005036EB"/>
    <w:rsid w:val="00503887"/>
    <w:rsid w:val="00503AE4"/>
    <w:rsid w:val="00503B6C"/>
    <w:rsid w:val="00503FF9"/>
    <w:rsid w:val="00504110"/>
    <w:rsid w:val="005056BB"/>
    <w:rsid w:val="0050617B"/>
    <w:rsid w:val="00506E9B"/>
    <w:rsid w:val="005074B3"/>
    <w:rsid w:val="00507930"/>
    <w:rsid w:val="00507F98"/>
    <w:rsid w:val="0051005A"/>
    <w:rsid w:val="00510452"/>
    <w:rsid w:val="00510F70"/>
    <w:rsid w:val="00511741"/>
    <w:rsid w:val="00513784"/>
    <w:rsid w:val="00513997"/>
    <w:rsid w:val="00514BA9"/>
    <w:rsid w:val="00514C94"/>
    <w:rsid w:val="00514DC3"/>
    <w:rsid w:val="00514E43"/>
    <w:rsid w:val="00514F60"/>
    <w:rsid w:val="00515F96"/>
    <w:rsid w:val="005168FB"/>
    <w:rsid w:val="00516C18"/>
    <w:rsid w:val="00516C28"/>
    <w:rsid w:val="00516D85"/>
    <w:rsid w:val="0052096E"/>
    <w:rsid w:val="0052174D"/>
    <w:rsid w:val="00522ADA"/>
    <w:rsid w:val="00523537"/>
    <w:rsid w:val="00523679"/>
    <w:rsid w:val="0052389B"/>
    <w:rsid w:val="00523BC6"/>
    <w:rsid w:val="00523DF5"/>
    <w:rsid w:val="0052465F"/>
    <w:rsid w:val="00525220"/>
    <w:rsid w:val="005256E5"/>
    <w:rsid w:val="00525950"/>
    <w:rsid w:val="00525A8A"/>
    <w:rsid w:val="00525BB3"/>
    <w:rsid w:val="00525C28"/>
    <w:rsid w:val="005261F5"/>
    <w:rsid w:val="0052702D"/>
    <w:rsid w:val="0052731A"/>
    <w:rsid w:val="00530D3C"/>
    <w:rsid w:val="00531C4E"/>
    <w:rsid w:val="005323A5"/>
    <w:rsid w:val="005325CF"/>
    <w:rsid w:val="00532E69"/>
    <w:rsid w:val="005330C1"/>
    <w:rsid w:val="00534A09"/>
    <w:rsid w:val="00534A70"/>
    <w:rsid w:val="00534CD1"/>
    <w:rsid w:val="0053537E"/>
    <w:rsid w:val="00535D34"/>
    <w:rsid w:val="0053676E"/>
    <w:rsid w:val="00536D7C"/>
    <w:rsid w:val="00537808"/>
    <w:rsid w:val="00537D9C"/>
    <w:rsid w:val="00537F70"/>
    <w:rsid w:val="005401B7"/>
    <w:rsid w:val="0054107F"/>
    <w:rsid w:val="00541222"/>
    <w:rsid w:val="00543E26"/>
    <w:rsid w:val="0054434C"/>
    <w:rsid w:val="00544796"/>
    <w:rsid w:val="00544834"/>
    <w:rsid w:val="0054484A"/>
    <w:rsid w:val="00544A55"/>
    <w:rsid w:val="00544D8D"/>
    <w:rsid w:val="00545362"/>
    <w:rsid w:val="0054552E"/>
    <w:rsid w:val="00545A13"/>
    <w:rsid w:val="005470BD"/>
    <w:rsid w:val="005502B1"/>
    <w:rsid w:val="00550726"/>
    <w:rsid w:val="0055120D"/>
    <w:rsid w:val="005512DA"/>
    <w:rsid w:val="005513EE"/>
    <w:rsid w:val="0055192D"/>
    <w:rsid w:val="0055278E"/>
    <w:rsid w:val="005527DD"/>
    <w:rsid w:val="00552F1E"/>
    <w:rsid w:val="005531A6"/>
    <w:rsid w:val="00553D3E"/>
    <w:rsid w:val="00554663"/>
    <w:rsid w:val="00554CE7"/>
    <w:rsid w:val="005551E5"/>
    <w:rsid w:val="00555AF7"/>
    <w:rsid w:val="00555F20"/>
    <w:rsid w:val="00556AEE"/>
    <w:rsid w:val="00556EEA"/>
    <w:rsid w:val="00557231"/>
    <w:rsid w:val="0055758D"/>
    <w:rsid w:val="005576D3"/>
    <w:rsid w:val="0056121F"/>
    <w:rsid w:val="005624C1"/>
    <w:rsid w:val="00564D0B"/>
    <w:rsid w:val="0056595D"/>
    <w:rsid w:val="005667A1"/>
    <w:rsid w:val="00566BBE"/>
    <w:rsid w:val="00566BEE"/>
    <w:rsid w:val="005670E5"/>
    <w:rsid w:val="005674AB"/>
    <w:rsid w:val="00567521"/>
    <w:rsid w:val="005678C7"/>
    <w:rsid w:val="00567B37"/>
    <w:rsid w:val="00567FF2"/>
    <w:rsid w:val="00570350"/>
    <w:rsid w:val="00570FDC"/>
    <w:rsid w:val="005711E6"/>
    <w:rsid w:val="00571ECF"/>
    <w:rsid w:val="00571ED1"/>
    <w:rsid w:val="0057256F"/>
    <w:rsid w:val="00573018"/>
    <w:rsid w:val="00573636"/>
    <w:rsid w:val="00573896"/>
    <w:rsid w:val="0057437C"/>
    <w:rsid w:val="00574916"/>
    <w:rsid w:val="00574DCF"/>
    <w:rsid w:val="005756B2"/>
    <w:rsid w:val="005757BE"/>
    <w:rsid w:val="005765A2"/>
    <w:rsid w:val="005775A3"/>
    <w:rsid w:val="00580EA8"/>
    <w:rsid w:val="00580EF8"/>
    <w:rsid w:val="00581A69"/>
    <w:rsid w:val="0058217A"/>
    <w:rsid w:val="0058220F"/>
    <w:rsid w:val="005825B6"/>
    <w:rsid w:val="005834FE"/>
    <w:rsid w:val="005846F7"/>
    <w:rsid w:val="00584B45"/>
    <w:rsid w:val="00585056"/>
    <w:rsid w:val="00585697"/>
    <w:rsid w:val="00586617"/>
    <w:rsid w:val="0058774B"/>
    <w:rsid w:val="00587FE7"/>
    <w:rsid w:val="005905D8"/>
    <w:rsid w:val="00591FE6"/>
    <w:rsid w:val="005920EE"/>
    <w:rsid w:val="00592AEB"/>
    <w:rsid w:val="00593A2B"/>
    <w:rsid w:val="00593B40"/>
    <w:rsid w:val="00593E4E"/>
    <w:rsid w:val="0059430D"/>
    <w:rsid w:val="00594337"/>
    <w:rsid w:val="0059457C"/>
    <w:rsid w:val="00594993"/>
    <w:rsid w:val="00594CBD"/>
    <w:rsid w:val="00595AE4"/>
    <w:rsid w:val="00595B07"/>
    <w:rsid w:val="00595BA9"/>
    <w:rsid w:val="00596727"/>
    <w:rsid w:val="00597137"/>
    <w:rsid w:val="00597EF8"/>
    <w:rsid w:val="005A0DAC"/>
    <w:rsid w:val="005A0E59"/>
    <w:rsid w:val="005A1C07"/>
    <w:rsid w:val="005A2D33"/>
    <w:rsid w:val="005A2E25"/>
    <w:rsid w:val="005A3F56"/>
    <w:rsid w:val="005A48D6"/>
    <w:rsid w:val="005A59D9"/>
    <w:rsid w:val="005A6CF3"/>
    <w:rsid w:val="005A6DB2"/>
    <w:rsid w:val="005A70B0"/>
    <w:rsid w:val="005A71CE"/>
    <w:rsid w:val="005A7EB7"/>
    <w:rsid w:val="005B0BF6"/>
    <w:rsid w:val="005B0CC2"/>
    <w:rsid w:val="005B1146"/>
    <w:rsid w:val="005B11A7"/>
    <w:rsid w:val="005B1818"/>
    <w:rsid w:val="005B2A11"/>
    <w:rsid w:val="005B2AFD"/>
    <w:rsid w:val="005B2F19"/>
    <w:rsid w:val="005B35A8"/>
    <w:rsid w:val="005B4219"/>
    <w:rsid w:val="005B4E18"/>
    <w:rsid w:val="005B5379"/>
    <w:rsid w:val="005B5392"/>
    <w:rsid w:val="005B5664"/>
    <w:rsid w:val="005B5876"/>
    <w:rsid w:val="005B587B"/>
    <w:rsid w:val="005B5934"/>
    <w:rsid w:val="005B5DC5"/>
    <w:rsid w:val="005B630B"/>
    <w:rsid w:val="005B6734"/>
    <w:rsid w:val="005B68B0"/>
    <w:rsid w:val="005B7DAD"/>
    <w:rsid w:val="005C1068"/>
    <w:rsid w:val="005C3AD4"/>
    <w:rsid w:val="005C3D23"/>
    <w:rsid w:val="005C4806"/>
    <w:rsid w:val="005C49A5"/>
    <w:rsid w:val="005C4A38"/>
    <w:rsid w:val="005C4E4F"/>
    <w:rsid w:val="005C4F7B"/>
    <w:rsid w:val="005C53CC"/>
    <w:rsid w:val="005C58F1"/>
    <w:rsid w:val="005C5C8E"/>
    <w:rsid w:val="005C7022"/>
    <w:rsid w:val="005C7365"/>
    <w:rsid w:val="005C7F4A"/>
    <w:rsid w:val="005D00F9"/>
    <w:rsid w:val="005D0253"/>
    <w:rsid w:val="005D095F"/>
    <w:rsid w:val="005D1DFB"/>
    <w:rsid w:val="005D2A55"/>
    <w:rsid w:val="005D3CDE"/>
    <w:rsid w:val="005D4082"/>
    <w:rsid w:val="005D4906"/>
    <w:rsid w:val="005D570A"/>
    <w:rsid w:val="005D69E6"/>
    <w:rsid w:val="005E0705"/>
    <w:rsid w:val="005E0C91"/>
    <w:rsid w:val="005E12C0"/>
    <w:rsid w:val="005E1D0E"/>
    <w:rsid w:val="005E30AC"/>
    <w:rsid w:val="005E3CC8"/>
    <w:rsid w:val="005E4EE3"/>
    <w:rsid w:val="005E676B"/>
    <w:rsid w:val="005E6928"/>
    <w:rsid w:val="005E6D25"/>
    <w:rsid w:val="005F0888"/>
    <w:rsid w:val="005F15C4"/>
    <w:rsid w:val="005F25F0"/>
    <w:rsid w:val="005F3118"/>
    <w:rsid w:val="005F37CF"/>
    <w:rsid w:val="005F3C65"/>
    <w:rsid w:val="005F56A8"/>
    <w:rsid w:val="005F7350"/>
    <w:rsid w:val="005F796C"/>
    <w:rsid w:val="005F7979"/>
    <w:rsid w:val="00600293"/>
    <w:rsid w:val="00600467"/>
    <w:rsid w:val="00600FB9"/>
    <w:rsid w:val="006012E8"/>
    <w:rsid w:val="00603166"/>
    <w:rsid w:val="0060369B"/>
    <w:rsid w:val="006039DE"/>
    <w:rsid w:val="00603B19"/>
    <w:rsid w:val="00603E4F"/>
    <w:rsid w:val="006045A0"/>
    <w:rsid w:val="0060468B"/>
    <w:rsid w:val="00605D85"/>
    <w:rsid w:val="00605D89"/>
    <w:rsid w:val="00605F80"/>
    <w:rsid w:val="00606B02"/>
    <w:rsid w:val="00606B1E"/>
    <w:rsid w:val="00606D53"/>
    <w:rsid w:val="00606F65"/>
    <w:rsid w:val="006108AB"/>
    <w:rsid w:val="00610B0E"/>
    <w:rsid w:val="0061276D"/>
    <w:rsid w:val="006129A3"/>
    <w:rsid w:val="00612E48"/>
    <w:rsid w:val="006136F4"/>
    <w:rsid w:val="00614177"/>
    <w:rsid w:val="006145BF"/>
    <w:rsid w:val="00614F75"/>
    <w:rsid w:val="00614FEC"/>
    <w:rsid w:val="00615A42"/>
    <w:rsid w:val="006169D4"/>
    <w:rsid w:val="00616FA1"/>
    <w:rsid w:val="006202FA"/>
    <w:rsid w:val="006205F2"/>
    <w:rsid w:val="00620AF1"/>
    <w:rsid w:val="00621C2B"/>
    <w:rsid w:val="00621FB8"/>
    <w:rsid w:val="00622030"/>
    <w:rsid w:val="00622549"/>
    <w:rsid w:val="006234EC"/>
    <w:rsid w:val="006240FC"/>
    <w:rsid w:val="00624A64"/>
    <w:rsid w:val="00624BD9"/>
    <w:rsid w:val="00625241"/>
    <w:rsid w:val="00625674"/>
    <w:rsid w:val="00626217"/>
    <w:rsid w:val="00626E68"/>
    <w:rsid w:val="00630657"/>
    <w:rsid w:val="006319BB"/>
    <w:rsid w:val="00633853"/>
    <w:rsid w:val="006339DE"/>
    <w:rsid w:val="00633C8C"/>
    <w:rsid w:val="00633E17"/>
    <w:rsid w:val="006347F7"/>
    <w:rsid w:val="0063501F"/>
    <w:rsid w:val="006354E2"/>
    <w:rsid w:val="00635519"/>
    <w:rsid w:val="00636871"/>
    <w:rsid w:val="00637196"/>
    <w:rsid w:val="006376BB"/>
    <w:rsid w:val="006404FB"/>
    <w:rsid w:val="006426B7"/>
    <w:rsid w:val="00643D5E"/>
    <w:rsid w:val="00643F45"/>
    <w:rsid w:val="00644723"/>
    <w:rsid w:val="006447B7"/>
    <w:rsid w:val="006455DE"/>
    <w:rsid w:val="006455F7"/>
    <w:rsid w:val="00646149"/>
    <w:rsid w:val="00646FB2"/>
    <w:rsid w:val="006479A8"/>
    <w:rsid w:val="00647E5F"/>
    <w:rsid w:val="006511C8"/>
    <w:rsid w:val="00651752"/>
    <w:rsid w:val="00651D13"/>
    <w:rsid w:val="006521DA"/>
    <w:rsid w:val="0065253F"/>
    <w:rsid w:val="006532B3"/>
    <w:rsid w:val="0065376D"/>
    <w:rsid w:val="0065394E"/>
    <w:rsid w:val="006558AB"/>
    <w:rsid w:val="0066020E"/>
    <w:rsid w:val="00660616"/>
    <w:rsid w:val="00660BDC"/>
    <w:rsid w:val="00660D46"/>
    <w:rsid w:val="00660E87"/>
    <w:rsid w:val="00662DFD"/>
    <w:rsid w:val="00663526"/>
    <w:rsid w:val="00663A3A"/>
    <w:rsid w:val="006655FF"/>
    <w:rsid w:val="0066571F"/>
    <w:rsid w:val="00665A47"/>
    <w:rsid w:val="00665F61"/>
    <w:rsid w:val="00670201"/>
    <w:rsid w:val="0067024F"/>
    <w:rsid w:val="00671AEE"/>
    <w:rsid w:val="00671DEB"/>
    <w:rsid w:val="0067320A"/>
    <w:rsid w:val="00674405"/>
    <w:rsid w:val="00674458"/>
    <w:rsid w:val="006747E8"/>
    <w:rsid w:val="00675165"/>
    <w:rsid w:val="00675B4C"/>
    <w:rsid w:val="00677E06"/>
    <w:rsid w:val="0068005E"/>
    <w:rsid w:val="00680228"/>
    <w:rsid w:val="006804BE"/>
    <w:rsid w:val="00681731"/>
    <w:rsid w:val="00682910"/>
    <w:rsid w:val="0068323D"/>
    <w:rsid w:val="00685012"/>
    <w:rsid w:val="00685105"/>
    <w:rsid w:val="006855B1"/>
    <w:rsid w:val="00685FDE"/>
    <w:rsid w:val="006866BC"/>
    <w:rsid w:val="0069031C"/>
    <w:rsid w:val="006903CE"/>
    <w:rsid w:val="006909EB"/>
    <w:rsid w:val="00690A9D"/>
    <w:rsid w:val="00690C41"/>
    <w:rsid w:val="00692732"/>
    <w:rsid w:val="0069365F"/>
    <w:rsid w:val="00693AA7"/>
    <w:rsid w:val="0069484C"/>
    <w:rsid w:val="006948E4"/>
    <w:rsid w:val="00694BC3"/>
    <w:rsid w:val="006953F1"/>
    <w:rsid w:val="00696017"/>
    <w:rsid w:val="00696261"/>
    <w:rsid w:val="006964D4"/>
    <w:rsid w:val="00696788"/>
    <w:rsid w:val="0069690D"/>
    <w:rsid w:val="00696E2C"/>
    <w:rsid w:val="0069719F"/>
    <w:rsid w:val="00697247"/>
    <w:rsid w:val="00697423"/>
    <w:rsid w:val="006A0D74"/>
    <w:rsid w:val="006A17E9"/>
    <w:rsid w:val="006A2356"/>
    <w:rsid w:val="006A2834"/>
    <w:rsid w:val="006A2EB4"/>
    <w:rsid w:val="006A31D9"/>
    <w:rsid w:val="006A476E"/>
    <w:rsid w:val="006A518F"/>
    <w:rsid w:val="006A5894"/>
    <w:rsid w:val="006A66D3"/>
    <w:rsid w:val="006A7A3B"/>
    <w:rsid w:val="006B012D"/>
    <w:rsid w:val="006B0430"/>
    <w:rsid w:val="006B06F9"/>
    <w:rsid w:val="006B0989"/>
    <w:rsid w:val="006B29D0"/>
    <w:rsid w:val="006B2C79"/>
    <w:rsid w:val="006B4E57"/>
    <w:rsid w:val="006B4F92"/>
    <w:rsid w:val="006B5174"/>
    <w:rsid w:val="006B5D3E"/>
    <w:rsid w:val="006B6E96"/>
    <w:rsid w:val="006B76BF"/>
    <w:rsid w:val="006B7B88"/>
    <w:rsid w:val="006C0C4D"/>
    <w:rsid w:val="006C1498"/>
    <w:rsid w:val="006C1DC0"/>
    <w:rsid w:val="006C1EC0"/>
    <w:rsid w:val="006C2526"/>
    <w:rsid w:val="006C3820"/>
    <w:rsid w:val="006C3880"/>
    <w:rsid w:val="006C3A31"/>
    <w:rsid w:val="006C40AB"/>
    <w:rsid w:val="006C41D7"/>
    <w:rsid w:val="006C4980"/>
    <w:rsid w:val="006C55AB"/>
    <w:rsid w:val="006C606D"/>
    <w:rsid w:val="006C609F"/>
    <w:rsid w:val="006C6594"/>
    <w:rsid w:val="006C6B24"/>
    <w:rsid w:val="006C6B53"/>
    <w:rsid w:val="006C6C40"/>
    <w:rsid w:val="006C7478"/>
    <w:rsid w:val="006C7581"/>
    <w:rsid w:val="006C78D5"/>
    <w:rsid w:val="006C7D50"/>
    <w:rsid w:val="006C7E32"/>
    <w:rsid w:val="006D000A"/>
    <w:rsid w:val="006D013D"/>
    <w:rsid w:val="006D0543"/>
    <w:rsid w:val="006D0AFA"/>
    <w:rsid w:val="006D15D6"/>
    <w:rsid w:val="006D1ADF"/>
    <w:rsid w:val="006D242D"/>
    <w:rsid w:val="006D27F7"/>
    <w:rsid w:val="006D31D6"/>
    <w:rsid w:val="006D33EA"/>
    <w:rsid w:val="006D42F3"/>
    <w:rsid w:val="006D44A8"/>
    <w:rsid w:val="006D4F7A"/>
    <w:rsid w:val="006D4F8F"/>
    <w:rsid w:val="006D5A0C"/>
    <w:rsid w:val="006D5C60"/>
    <w:rsid w:val="006D5CF4"/>
    <w:rsid w:val="006D5EF7"/>
    <w:rsid w:val="006D6A31"/>
    <w:rsid w:val="006D6ECD"/>
    <w:rsid w:val="006D7584"/>
    <w:rsid w:val="006E058D"/>
    <w:rsid w:val="006E0D5D"/>
    <w:rsid w:val="006E12AE"/>
    <w:rsid w:val="006E1996"/>
    <w:rsid w:val="006E37C8"/>
    <w:rsid w:val="006E42E2"/>
    <w:rsid w:val="006E487D"/>
    <w:rsid w:val="006E4AEA"/>
    <w:rsid w:val="006E5C01"/>
    <w:rsid w:val="006E6435"/>
    <w:rsid w:val="006E74FD"/>
    <w:rsid w:val="006E7E9E"/>
    <w:rsid w:val="006E7F66"/>
    <w:rsid w:val="006F0DBD"/>
    <w:rsid w:val="006F19E6"/>
    <w:rsid w:val="006F1FD4"/>
    <w:rsid w:val="006F23C5"/>
    <w:rsid w:val="006F273B"/>
    <w:rsid w:val="006F2DBA"/>
    <w:rsid w:val="006F3169"/>
    <w:rsid w:val="006F3C31"/>
    <w:rsid w:val="006F3FE1"/>
    <w:rsid w:val="006F40A1"/>
    <w:rsid w:val="006F4B2D"/>
    <w:rsid w:val="006F53A7"/>
    <w:rsid w:val="006F53ED"/>
    <w:rsid w:val="006F5935"/>
    <w:rsid w:val="006F629A"/>
    <w:rsid w:val="006F7D79"/>
    <w:rsid w:val="00700285"/>
    <w:rsid w:val="0070083B"/>
    <w:rsid w:val="00700E3C"/>
    <w:rsid w:val="00702654"/>
    <w:rsid w:val="00703223"/>
    <w:rsid w:val="00704EBD"/>
    <w:rsid w:val="00704F36"/>
    <w:rsid w:val="0070632B"/>
    <w:rsid w:val="007065F6"/>
    <w:rsid w:val="007100ED"/>
    <w:rsid w:val="00710128"/>
    <w:rsid w:val="0071209B"/>
    <w:rsid w:val="00712E11"/>
    <w:rsid w:val="007131E7"/>
    <w:rsid w:val="007134A2"/>
    <w:rsid w:val="00713784"/>
    <w:rsid w:val="007145F8"/>
    <w:rsid w:val="00714986"/>
    <w:rsid w:val="00714ADA"/>
    <w:rsid w:val="00715674"/>
    <w:rsid w:val="00715872"/>
    <w:rsid w:val="00716256"/>
    <w:rsid w:val="00716ED3"/>
    <w:rsid w:val="007172A3"/>
    <w:rsid w:val="00717E01"/>
    <w:rsid w:val="00720545"/>
    <w:rsid w:val="00722855"/>
    <w:rsid w:val="00726F6E"/>
    <w:rsid w:val="007304B9"/>
    <w:rsid w:val="00730AAB"/>
    <w:rsid w:val="00732A5B"/>
    <w:rsid w:val="0073310A"/>
    <w:rsid w:val="00733BE0"/>
    <w:rsid w:val="00733F09"/>
    <w:rsid w:val="00734F02"/>
    <w:rsid w:val="007356DA"/>
    <w:rsid w:val="00735AEC"/>
    <w:rsid w:val="00736A28"/>
    <w:rsid w:val="00736B5F"/>
    <w:rsid w:val="00736F9F"/>
    <w:rsid w:val="007372FE"/>
    <w:rsid w:val="0074166A"/>
    <w:rsid w:val="00741F1F"/>
    <w:rsid w:val="00741F90"/>
    <w:rsid w:val="00742786"/>
    <w:rsid w:val="00742874"/>
    <w:rsid w:val="007429E2"/>
    <w:rsid w:val="007434FE"/>
    <w:rsid w:val="00743EE6"/>
    <w:rsid w:val="007445DD"/>
    <w:rsid w:val="00745B64"/>
    <w:rsid w:val="00746907"/>
    <w:rsid w:val="00747BF3"/>
    <w:rsid w:val="0075091F"/>
    <w:rsid w:val="00750EAA"/>
    <w:rsid w:val="00751056"/>
    <w:rsid w:val="0075265F"/>
    <w:rsid w:val="00752BD7"/>
    <w:rsid w:val="007531BA"/>
    <w:rsid w:val="0075445E"/>
    <w:rsid w:val="007549BA"/>
    <w:rsid w:val="00754CF6"/>
    <w:rsid w:val="00754E71"/>
    <w:rsid w:val="00755044"/>
    <w:rsid w:val="007565EF"/>
    <w:rsid w:val="00757086"/>
    <w:rsid w:val="00757548"/>
    <w:rsid w:val="00761C18"/>
    <w:rsid w:val="0076260C"/>
    <w:rsid w:val="00764D92"/>
    <w:rsid w:val="00765301"/>
    <w:rsid w:val="00765F38"/>
    <w:rsid w:val="00766B89"/>
    <w:rsid w:val="007676CC"/>
    <w:rsid w:val="00767900"/>
    <w:rsid w:val="00767BD2"/>
    <w:rsid w:val="0077028F"/>
    <w:rsid w:val="007721AC"/>
    <w:rsid w:val="00772226"/>
    <w:rsid w:val="007723CD"/>
    <w:rsid w:val="00772519"/>
    <w:rsid w:val="00772FC9"/>
    <w:rsid w:val="007737E4"/>
    <w:rsid w:val="00773A13"/>
    <w:rsid w:val="00774F79"/>
    <w:rsid w:val="00774FA4"/>
    <w:rsid w:val="00775163"/>
    <w:rsid w:val="007751C3"/>
    <w:rsid w:val="00775D3F"/>
    <w:rsid w:val="007767C9"/>
    <w:rsid w:val="00777C2B"/>
    <w:rsid w:val="00780074"/>
    <w:rsid w:val="00780797"/>
    <w:rsid w:val="00781156"/>
    <w:rsid w:val="0078122E"/>
    <w:rsid w:val="007819F3"/>
    <w:rsid w:val="00781B55"/>
    <w:rsid w:val="00782F89"/>
    <w:rsid w:val="00783573"/>
    <w:rsid w:val="007841C9"/>
    <w:rsid w:val="007843D5"/>
    <w:rsid w:val="007846CD"/>
    <w:rsid w:val="00784C98"/>
    <w:rsid w:val="00785307"/>
    <w:rsid w:val="007853D4"/>
    <w:rsid w:val="00785AB9"/>
    <w:rsid w:val="00785D6F"/>
    <w:rsid w:val="00785EBE"/>
    <w:rsid w:val="0078640E"/>
    <w:rsid w:val="007864AB"/>
    <w:rsid w:val="00786584"/>
    <w:rsid w:val="00786EE6"/>
    <w:rsid w:val="00787FC0"/>
    <w:rsid w:val="00790019"/>
    <w:rsid w:val="00790120"/>
    <w:rsid w:val="0079020E"/>
    <w:rsid w:val="00792EC3"/>
    <w:rsid w:val="00793367"/>
    <w:rsid w:val="00794683"/>
    <w:rsid w:val="0079499E"/>
    <w:rsid w:val="00795535"/>
    <w:rsid w:val="00795765"/>
    <w:rsid w:val="00795B56"/>
    <w:rsid w:val="007967DA"/>
    <w:rsid w:val="00796B0F"/>
    <w:rsid w:val="00796F6A"/>
    <w:rsid w:val="00796FC2"/>
    <w:rsid w:val="00797A4C"/>
    <w:rsid w:val="007A1129"/>
    <w:rsid w:val="007A1D88"/>
    <w:rsid w:val="007A277D"/>
    <w:rsid w:val="007A2E9C"/>
    <w:rsid w:val="007A33B7"/>
    <w:rsid w:val="007A4047"/>
    <w:rsid w:val="007A4FE0"/>
    <w:rsid w:val="007A65F4"/>
    <w:rsid w:val="007A6AE8"/>
    <w:rsid w:val="007A739F"/>
    <w:rsid w:val="007A7464"/>
    <w:rsid w:val="007A797C"/>
    <w:rsid w:val="007A7E23"/>
    <w:rsid w:val="007B059D"/>
    <w:rsid w:val="007B08C2"/>
    <w:rsid w:val="007B0D18"/>
    <w:rsid w:val="007B10D1"/>
    <w:rsid w:val="007B16CF"/>
    <w:rsid w:val="007B22FC"/>
    <w:rsid w:val="007B2629"/>
    <w:rsid w:val="007B2EC3"/>
    <w:rsid w:val="007B3800"/>
    <w:rsid w:val="007B3BF4"/>
    <w:rsid w:val="007B46C4"/>
    <w:rsid w:val="007B5679"/>
    <w:rsid w:val="007B599A"/>
    <w:rsid w:val="007B5EF6"/>
    <w:rsid w:val="007B6242"/>
    <w:rsid w:val="007B6D0F"/>
    <w:rsid w:val="007B6D32"/>
    <w:rsid w:val="007B7691"/>
    <w:rsid w:val="007C02DB"/>
    <w:rsid w:val="007C0B0A"/>
    <w:rsid w:val="007C1D31"/>
    <w:rsid w:val="007C246E"/>
    <w:rsid w:val="007C2513"/>
    <w:rsid w:val="007C3482"/>
    <w:rsid w:val="007C3B5E"/>
    <w:rsid w:val="007C3E24"/>
    <w:rsid w:val="007C48D5"/>
    <w:rsid w:val="007C4EE6"/>
    <w:rsid w:val="007C55D3"/>
    <w:rsid w:val="007C6112"/>
    <w:rsid w:val="007C65D8"/>
    <w:rsid w:val="007C6E6F"/>
    <w:rsid w:val="007C7BD8"/>
    <w:rsid w:val="007C7D3F"/>
    <w:rsid w:val="007C7E95"/>
    <w:rsid w:val="007D0AF0"/>
    <w:rsid w:val="007D0CAC"/>
    <w:rsid w:val="007D18E0"/>
    <w:rsid w:val="007D219D"/>
    <w:rsid w:val="007D21C8"/>
    <w:rsid w:val="007D23C1"/>
    <w:rsid w:val="007D2FBA"/>
    <w:rsid w:val="007D3065"/>
    <w:rsid w:val="007D34CD"/>
    <w:rsid w:val="007D3815"/>
    <w:rsid w:val="007D41C6"/>
    <w:rsid w:val="007D4C51"/>
    <w:rsid w:val="007D4EC7"/>
    <w:rsid w:val="007D5DFD"/>
    <w:rsid w:val="007D61C8"/>
    <w:rsid w:val="007D703D"/>
    <w:rsid w:val="007E09DC"/>
    <w:rsid w:val="007E0D02"/>
    <w:rsid w:val="007E0ED4"/>
    <w:rsid w:val="007E12B5"/>
    <w:rsid w:val="007E1482"/>
    <w:rsid w:val="007E1834"/>
    <w:rsid w:val="007E568B"/>
    <w:rsid w:val="007E5941"/>
    <w:rsid w:val="007E5F4E"/>
    <w:rsid w:val="007E6632"/>
    <w:rsid w:val="007E6D69"/>
    <w:rsid w:val="007E795E"/>
    <w:rsid w:val="007F0933"/>
    <w:rsid w:val="007F0AE0"/>
    <w:rsid w:val="007F15B5"/>
    <w:rsid w:val="007F163F"/>
    <w:rsid w:val="007F1895"/>
    <w:rsid w:val="007F2207"/>
    <w:rsid w:val="007F29DC"/>
    <w:rsid w:val="007F3740"/>
    <w:rsid w:val="007F3B94"/>
    <w:rsid w:val="007F3CC3"/>
    <w:rsid w:val="007F4995"/>
    <w:rsid w:val="007F4DAB"/>
    <w:rsid w:val="007F52EE"/>
    <w:rsid w:val="007F598F"/>
    <w:rsid w:val="007F7470"/>
    <w:rsid w:val="007F7663"/>
    <w:rsid w:val="007F782C"/>
    <w:rsid w:val="007F79DC"/>
    <w:rsid w:val="007F7B98"/>
    <w:rsid w:val="00800614"/>
    <w:rsid w:val="008007A8"/>
    <w:rsid w:val="00800A91"/>
    <w:rsid w:val="0080181B"/>
    <w:rsid w:val="00804E9B"/>
    <w:rsid w:val="008051F5"/>
    <w:rsid w:val="00805783"/>
    <w:rsid w:val="00805AA6"/>
    <w:rsid w:val="0080655C"/>
    <w:rsid w:val="00806664"/>
    <w:rsid w:val="008069F2"/>
    <w:rsid w:val="00806BEA"/>
    <w:rsid w:val="0080747D"/>
    <w:rsid w:val="00807527"/>
    <w:rsid w:val="008079D4"/>
    <w:rsid w:val="00810A62"/>
    <w:rsid w:val="00810FCF"/>
    <w:rsid w:val="008111A7"/>
    <w:rsid w:val="008112A9"/>
    <w:rsid w:val="00812560"/>
    <w:rsid w:val="00812A0D"/>
    <w:rsid w:val="00813EBE"/>
    <w:rsid w:val="008141C9"/>
    <w:rsid w:val="008141EF"/>
    <w:rsid w:val="00815217"/>
    <w:rsid w:val="008157A0"/>
    <w:rsid w:val="00815FF1"/>
    <w:rsid w:val="00816259"/>
    <w:rsid w:val="00816623"/>
    <w:rsid w:val="008174C1"/>
    <w:rsid w:val="00817A6A"/>
    <w:rsid w:val="00817F98"/>
    <w:rsid w:val="00821E3E"/>
    <w:rsid w:val="00822C16"/>
    <w:rsid w:val="00822FAA"/>
    <w:rsid w:val="008234C7"/>
    <w:rsid w:val="008236B0"/>
    <w:rsid w:val="00823781"/>
    <w:rsid w:val="008237B0"/>
    <w:rsid w:val="008246E2"/>
    <w:rsid w:val="00825565"/>
    <w:rsid w:val="008272D5"/>
    <w:rsid w:val="008275BA"/>
    <w:rsid w:val="00830EAF"/>
    <w:rsid w:val="0083142C"/>
    <w:rsid w:val="008315FB"/>
    <w:rsid w:val="008319B6"/>
    <w:rsid w:val="00832C9D"/>
    <w:rsid w:val="008348C1"/>
    <w:rsid w:val="008348D4"/>
    <w:rsid w:val="00834CCC"/>
    <w:rsid w:val="0083574F"/>
    <w:rsid w:val="00835BAA"/>
    <w:rsid w:val="0083710F"/>
    <w:rsid w:val="008400FC"/>
    <w:rsid w:val="00840339"/>
    <w:rsid w:val="00840F02"/>
    <w:rsid w:val="008413B6"/>
    <w:rsid w:val="00841742"/>
    <w:rsid w:val="00841D12"/>
    <w:rsid w:val="008431DC"/>
    <w:rsid w:val="00843471"/>
    <w:rsid w:val="00843D4B"/>
    <w:rsid w:val="00843D75"/>
    <w:rsid w:val="00843FF0"/>
    <w:rsid w:val="0084463B"/>
    <w:rsid w:val="00844F43"/>
    <w:rsid w:val="00844F98"/>
    <w:rsid w:val="008452E2"/>
    <w:rsid w:val="008455B4"/>
    <w:rsid w:val="008459FE"/>
    <w:rsid w:val="00845F09"/>
    <w:rsid w:val="0084650D"/>
    <w:rsid w:val="00846B51"/>
    <w:rsid w:val="00847942"/>
    <w:rsid w:val="00847E5F"/>
    <w:rsid w:val="008503CF"/>
    <w:rsid w:val="00850793"/>
    <w:rsid w:val="008507C8"/>
    <w:rsid w:val="00850A3C"/>
    <w:rsid w:val="00851A22"/>
    <w:rsid w:val="00851D5D"/>
    <w:rsid w:val="008527EB"/>
    <w:rsid w:val="00853104"/>
    <w:rsid w:val="0085316C"/>
    <w:rsid w:val="008536C2"/>
    <w:rsid w:val="008547C1"/>
    <w:rsid w:val="0085517D"/>
    <w:rsid w:val="008551D9"/>
    <w:rsid w:val="0085523F"/>
    <w:rsid w:val="00855D12"/>
    <w:rsid w:val="00855E31"/>
    <w:rsid w:val="008560A9"/>
    <w:rsid w:val="008564FD"/>
    <w:rsid w:val="008568DF"/>
    <w:rsid w:val="00856FBB"/>
    <w:rsid w:val="00857590"/>
    <w:rsid w:val="00857DAB"/>
    <w:rsid w:val="00860815"/>
    <w:rsid w:val="00860F3B"/>
    <w:rsid w:val="00861288"/>
    <w:rsid w:val="00862400"/>
    <w:rsid w:val="008630D5"/>
    <w:rsid w:val="008632F6"/>
    <w:rsid w:val="00863889"/>
    <w:rsid w:val="00863C0A"/>
    <w:rsid w:val="008642F2"/>
    <w:rsid w:val="008643BD"/>
    <w:rsid w:val="008645C9"/>
    <w:rsid w:val="0086471C"/>
    <w:rsid w:val="00865BCD"/>
    <w:rsid w:val="00866817"/>
    <w:rsid w:val="0086707E"/>
    <w:rsid w:val="0087112F"/>
    <w:rsid w:val="00871FA3"/>
    <w:rsid w:val="008724D7"/>
    <w:rsid w:val="0087257B"/>
    <w:rsid w:val="0087286B"/>
    <w:rsid w:val="00873387"/>
    <w:rsid w:val="00874D6A"/>
    <w:rsid w:val="008758E0"/>
    <w:rsid w:val="00875A28"/>
    <w:rsid w:val="00875A41"/>
    <w:rsid w:val="00875BBA"/>
    <w:rsid w:val="00876131"/>
    <w:rsid w:val="00876BA6"/>
    <w:rsid w:val="00877156"/>
    <w:rsid w:val="00877758"/>
    <w:rsid w:val="008778F0"/>
    <w:rsid w:val="00877EDA"/>
    <w:rsid w:val="00880059"/>
    <w:rsid w:val="00880B48"/>
    <w:rsid w:val="00880C5F"/>
    <w:rsid w:val="00880E83"/>
    <w:rsid w:val="0088314F"/>
    <w:rsid w:val="00883570"/>
    <w:rsid w:val="00883A74"/>
    <w:rsid w:val="00885338"/>
    <w:rsid w:val="00885583"/>
    <w:rsid w:val="00885706"/>
    <w:rsid w:val="00885889"/>
    <w:rsid w:val="008858E6"/>
    <w:rsid w:val="008927DE"/>
    <w:rsid w:val="00892E3C"/>
    <w:rsid w:val="00895284"/>
    <w:rsid w:val="00895506"/>
    <w:rsid w:val="00895834"/>
    <w:rsid w:val="0089595F"/>
    <w:rsid w:val="00895B36"/>
    <w:rsid w:val="0089604A"/>
    <w:rsid w:val="008974D8"/>
    <w:rsid w:val="008A0B67"/>
    <w:rsid w:val="008A0CF2"/>
    <w:rsid w:val="008A14BA"/>
    <w:rsid w:val="008A1808"/>
    <w:rsid w:val="008A18EF"/>
    <w:rsid w:val="008A1E04"/>
    <w:rsid w:val="008A317C"/>
    <w:rsid w:val="008A33EE"/>
    <w:rsid w:val="008A386C"/>
    <w:rsid w:val="008A43C4"/>
    <w:rsid w:val="008A459B"/>
    <w:rsid w:val="008A46C1"/>
    <w:rsid w:val="008A4C35"/>
    <w:rsid w:val="008A6B54"/>
    <w:rsid w:val="008A6D97"/>
    <w:rsid w:val="008B15A0"/>
    <w:rsid w:val="008B23E5"/>
    <w:rsid w:val="008B346C"/>
    <w:rsid w:val="008B35E4"/>
    <w:rsid w:val="008B3C7E"/>
    <w:rsid w:val="008B4AEF"/>
    <w:rsid w:val="008B4D7C"/>
    <w:rsid w:val="008B57B6"/>
    <w:rsid w:val="008B5E03"/>
    <w:rsid w:val="008B619A"/>
    <w:rsid w:val="008B6A1E"/>
    <w:rsid w:val="008B6F9D"/>
    <w:rsid w:val="008B7341"/>
    <w:rsid w:val="008B762C"/>
    <w:rsid w:val="008C0B04"/>
    <w:rsid w:val="008C1E27"/>
    <w:rsid w:val="008C230B"/>
    <w:rsid w:val="008C4322"/>
    <w:rsid w:val="008C5DC8"/>
    <w:rsid w:val="008C619A"/>
    <w:rsid w:val="008C6DD9"/>
    <w:rsid w:val="008C724D"/>
    <w:rsid w:val="008C7422"/>
    <w:rsid w:val="008C7500"/>
    <w:rsid w:val="008D0D27"/>
    <w:rsid w:val="008D10A0"/>
    <w:rsid w:val="008D10A9"/>
    <w:rsid w:val="008D1AAF"/>
    <w:rsid w:val="008D1B89"/>
    <w:rsid w:val="008D3C98"/>
    <w:rsid w:val="008D4C6D"/>
    <w:rsid w:val="008D5B47"/>
    <w:rsid w:val="008D721B"/>
    <w:rsid w:val="008D7297"/>
    <w:rsid w:val="008D754B"/>
    <w:rsid w:val="008D7616"/>
    <w:rsid w:val="008E3258"/>
    <w:rsid w:val="008E41D5"/>
    <w:rsid w:val="008E457D"/>
    <w:rsid w:val="008E4A06"/>
    <w:rsid w:val="008E6034"/>
    <w:rsid w:val="008E6188"/>
    <w:rsid w:val="008E6202"/>
    <w:rsid w:val="008E6FF2"/>
    <w:rsid w:val="008F2938"/>
    <w:rsid w:val="008F2B66"/>
    <w:rsid w:val="008F2D3B"/>
    <w:rsid w:val="008F4509"/>
    <w:rsid w:val="008F49A3"/>
    <w:rsid w:val="008F585E"/>
    <w:rsid w:val="008F5911"/>
    <w:rsid w:val="008F742A"/>
    <w:rsid w:val="0090041D"/>
    <w:rsid w:val="00901A0F"/>
    <w:rsid w:val="00901E60"/>
    <w:rsid w:val="0090290C"/>
    <w:rsid w:val="00903197"/>
    <w:rsid w:val="00903482"/>
    <w:rsid w:val="0090368E"/>
    <w:rsid w:val="00903C40"/>
    <w:rsid w:val="00903C42"/>
    <w:rsid w:val="009050A9"/>
    <w:rsid w:val="00905ED9"/>
    <w:rsid w:val="00905F1F"/>
    <w:rsid w:val="00906AD3"/>
    <w:rsid w:val="00907B89"/>
    <w:rsid w:val="00910703"/>
    <w:rsid w:val="009108DD"/>
    <w:rsid w:val="00911298"/>
    <w:rsid w:val="00911374"/>
    <w:rsid w:val="009115F1"/>
    <w:rsid w:val="00912714"/>
    <w:rsid w:val="00912C87"/>
    <w:rsid w:val="00913153"/>
    <w:rsid w:val="00914284"/>
    <w:rsid w:val="00914D16"/>
    <w:rsid w:val="00914DE8"/>
    <w:rsid w:val="0091537B"/>
    <w:rsid w:val="00915890"/>
    <w:rsid w:val="00915C25"/>
    <w:rsid w:val="00915D4E"/>
    <w:rsid w:val="00916375"/>
    <w:rsid w:val="009168EA"/>
    <w:rsid w:val="00916B0E"/>
    <w:rsid w:val="00917E40"/>
    <w:rsid w:val="009202B2"/>
    <w:rsid w:val="00921786"/>
    <w:rsid w:val="00921BBA"/>
    <w:rsid w:val="00922B5F"/>
    <w:rsid w:val="009237A3"/>
    <w:rsid w:val="00923A90"/>
    <w:rsid w:val="00925121"/>
    <w:rsid w:val="00926546"/>
    <w:rsid w:val="0092657C"/>
    <w:rsid w:val="009267CF"/>
    <w:rsid w:val="00926CDA"/>
    <w:rsid w:val="00927830"/>
    <w:rsid w:val="00927ABB"/>
    <w:rsid w:val="00930093"/>
    <w:rsid w:val="009301B5"/>
    <w:rsid w:val="00930774"/>
    <w:rsid w:val="00932582"/>
    <w:rsid w:val="00932624"/>
    <w:rsid w:val="009329BA"/>
    <w:rsid w:val="00932C32"/>
    <w:rsid w:val="0093319F"/>
    <w:rsid w:val="0093377F"/>
    <w:rsid w:val="0093453A"/>
    <w:rsid w:val="00934CEC"/>
    <w:rsid w:val="009361F8"/>
    <w:rsid w:val="009363E0"/>
    <w:rsid w:val="00936FA3"/>
    <w:rsid w:val="009373A5"/>
    <w:rsid w:val="00937B4E"/>
    <w:rsid w:val="0094057A"/>
    <w:rsid w:val="00940778"/>
    <w:rsid w:val="00942114"/>
    <w:rsid w:val="00942256"/>
    <w:rsid w:val="009422DD"/>
    <w:rsid w:val="00942B4E"/>
    <w:rsid w:val="00942B62"/>
    <w:rsid w:val="00944764"/>
    <w:rsid w:val="00944BAA"/>
    <w:rsid w:val="00945417"/>
    <w:rsid w:val="00945980"/>
    <w:rsid w:val="009466BD"/>
    <w:rsid w:val="0094753A"/>
    <w:rsid w:val="00947641"/>
    <w:rsid w:val="009478C1"/>
    <w:rsid w:val="0095036E"/>
    <w:rsid w:val="00951B33"/>
    <w:rsid w:val="009524E0"/>
    <w:rsid w:val="009528DD"/>
    <w:rsid w:val="00952BD1"/>
    <w:rsid w:val="009538B8"/>
    <w:rsid w:val="00953AB3"/>
    <w:rsid w:val="00953F47"/>
    <w:rsid w:val="009569FC"/>
    <w:rsid w:val="00956A47"/>
    <w:rsid w:val="0095708A"/>
    <w:rsid w:val="009571A5"/>
    <w:rsid w:val="00957478"/>
    <w:rsid w:val="0095789B"/>
    <w:rsid w:val="00957FA3"/>
    <w:rsid w:val="009600D0"/>
    <w:rsid w:val="009607D0"/>
    <w:rsid w:val="00960B65"/>
    <w:rsid w:val="00960F99"/>
    <w:rsid w:val="0096152F"/>
    <w:rsid w:val="00961761"/>
    <w:rsid w:val="00961CD6"/>
    <w:rsid w:val="009628BC"/>
    <w:rsid w:val="00962D02"/>
    <w:rsid w:val="009633EB"/>
    <w:rsid w:val="00963411"/>
    <w:rsid w:val="00964564"/>
    <w:rsid w:val="00964A4D"/>
    <w:rsid w:val="0096526A"/>
    <w:rsid w:val="00965394"/>
    <w:rsid w:val="00965401"/>
    <w:rsid w:val="00965EF3"/>
    <w:rsid w:val="00966260"/>
    <w:rsid w:val="0096681F"/>
    <w:rsid w:val="009668F0"/>
    <w:rsid w:val="00966B70"/>
    <w:rsid w:val="00966DD4"/>
    <w:rsid w:val="00967449"/>
    <w:rsid w:val="00967B35"/>
    <w:rsid w:val="00970BBD"/>
    <w:rsid w:val="00970E64"/>
    <w:rsid w:val="009720A6"/>
    <w:rsid w:val="00972297"/>
    <w:rsid w:val="00972765"/>
    <w:rsid w:val="00972909"/>
    <w:rsid w:val="00972D6A"/>
    <w:rsid w:val="00972E5C"/>
    <w:rsid w:val="009735CE"/>
    <w:rsid w:val="00973C28"/>
    <w:rsid w:val="00974670"/>
    <w:rsid w:val="00974AFA"/>
    <w:rsid w:val="00974D6D"/>
    <w:rsid w:val="00975CE6"/>
    <w:rsid w:val="009760D8"/>
    <w:rsid w:val="009763B6"/>
    <w:rsid w:val="00976F72"/>
    <w:rsid w:val="00977E45"/>
    <w:rsid w:val="00977E59"/>
    <w:rsid w:val="00980460"/>
    <w:rsid w:val="009805EF"/>
    <w:rsid w:val="00982BB4"/>
    <w:rsid w:val="00983245"/>
    <w:rsid w:val="009839BF"/>
    <w:rsid w:val="00983B68"/>
    <w:rsid w:val="00984A85"/>
    <w:rsid w:val="00984BE1"/>
    <w:rsid w:val="0098504E"/>
    <w:rsid w:val="00985A30"/>
    <w:rsid w:val="00986406"/>
    <w:rsid w:val="00986A05"/>
    <w:rsid w:val="00986A3F"/>
    <w:rsid w:val="00986C31"/>
    <w:rsid w:val="00986E17"/>
    <w:rsid w:val="00990214"/>
    <w:rsid w:val="00991103"/>
    <w:rsid w:val="009912F0"/>
    <w:rsid w:val="0099141A"/>
    <w:rsid w:val="009914BF"/>
    <w:rsid w:val="00991E4C"/>
    <w:rsid w:val="00992456"/>
    <w:rsid w:val="00992DA2"/>
    <w:rsid w:val="00993F59"/>
    <w:rsid w:val="009941AF"/>
    <w:rsid w:val="009943E2"/>
    <w:rsid w:val="00995272"/>
    <w:rsid w:val="0099571A"/>
    <w:rsid w:val="00995EF8"/>
    <w:rsid w:val="00995F5F"/>
    <w:rsid w:val="009965D4"/>
    <w:rsid w:val="00996718"/>
    <w:rsid w:val="00996CC9"/>
    <w:rsid w:val="00996D08"/>
    <w:rsid w:val="00996DF6"/>
    <w:rsid w:val="00997B49"/>
    <w:rsid w:val="00997B60"/>
    <w:rsid w:val="00997F95"/>
    <w:rsid w:val="009A04B1"/>
    <w:rsid w:val="009A08DF"/>
    <w:rsid w:val="009A24A6"/>
    <w:rsid w:val="009A34D4"/>
    <w:rsid w:val="009A4B9E"/>
    <w:rsid w:val="009A539E"/>
    <w:rsid w:val="009A68E5"/>
    <w:rsid w:val="009A6A30"/>
    <w:rsid w:val="009A6A32"/>
    <w:rsid w:val="009A70D7"/>
    <w:rsid w:val="009A7305"/>
    <w:rsid w:val="009A7683"/>
    <w:rsid w:val="009A7B4C"/>
    <w:rsid w:val="009B0257"/>
    <w:rsid w:val="009B0EE6"/>
    <w:rsid w:val="009B11A6"/>
    <w:rsid w:val="009B120E"/>
    <w:rsid w:val="009B702A"/>
    <w:rsid w:val="009C0288"/>
    <w:rsid w:val="009C07C6"/>
    <w:rsid w:val="009C1A61"/>
    <w:rsid w:val="009C2013"/>
    <w:rsid w:val="009C22BF"/>
    <w:rsid w:val="009C3384"/>
    <w:rsid w:val="009C44AB"/>
    <w:rsid w:val="009C5F22"/>
    <w:rsid w:val="009C6076"/>
    <w:rsid w:val="009C6530"/>
    <w:rsid w:val="009C6938"/>
    <w:rsid w:val="009C694A"/>
    <w:rsid w:val="009C70E0"/>
    <w:rsid w:val="009C7A55"/>
    <w:rsid w:val="009C7CB4"/>
    <w:rsid w:val="009D073D"/>
    <w:rsid w:val="009D0FE3"/>
    <w:rsid w:val="009D10E2"/>
    <w:rsid w:val="009D1E02"/>
    <w:rsid w:val="009D469B"/>
    <w:rsid w:val="009D4971"/>
    <w:rsid w:val="009D53BF"/>
    <w:rsid w:val="009D55A4"/>
    <w:rsid w:val="009D55B0"/>
    <w:rsid w:val="009D59A2"/>
    <w:rsid w:val="009D59D7"/>
    <w:rsid w:val="009D60EF"/>
    <w:rsid w:val="009D61F4"/>
    <w:rsid w:val="009D6480"/>
    <w:rsid w:val="009D67F6"/>
    <w:rsid w:val="009D6F05"/>
    <w:rsid w:val="009D7516"/>
    <w:rsid w:val="009E10DC"/>
    <w:rsid w:val="009E2144"/>
    <w:rsid w:val="009E21E4"/>
    <w:rsid w:val="009E2547"/>
    <w:rsid w:val="009E2DEC"/>
    <w:rsid w:val="009E3391"/>
    <w:rsid w:val="009E33F8"/>
    <w:rsid w:val="009E387E"/>
    <w:rsid w:val="009E6011"/>
    <w:rsid w:val="009E6A30"/>
    <w:rsid w:val="009E74DE"/>
    <w:rsid w:val="009F0732"/>
    <w:rsid w:val="009F1C37"/>
    <w:rsid w:val="009F1FA0"/>
    <w:rsid w:val="009F2328"/>
    <w:rsid w:val="009F26BE"/>
    <w:rsid w:val="009F2F58"/>
    <w:rsid w:val="009F350A"/>
    <w:rsid w:val="009F36A7"/>
    <w:rsid w:val="009F3FF7"/>
    <w:rsid w:val="009F4E2E"/>
    <w:rsid w:val="009F50F3"/>
    <w:rsid w:val="009F63C2"/>
    <w:rsid w:val="009F73CB"/>
    <w:rsid w:val="009F7448"/>
    <w:rsid w:val="00A010A5"/>
    <w:rsid w:val="00A01D23"/>
    <w:rsid w:val="00A0270D"/>
    <w:rsid w:val="00A027BE"/>
    <w:rsid w:val="00A03114"/>
    <w:rsid w:val="00A032AC"/>
    <w:rsid w:val="00A03964"/>
    <w:rsid w:val="00A03AB8"/>
    <w:rsid w:val="00A0533E"/>
    <w:rsid w:val="00A06384"/>
    <w:rsid w:val="00A0693D"/>
    <w:rsid w:val="00A10236"/>
    <w:rsid w:val="00A1037A"/>
    <w:rsid w:val="00A10B3A"/>
    <w:rsid w:val="00A1111D"/>
    <w:rsid w:val="00A11A5A"/>
    <w:rsid w:val="00A13CBD"/>
    <w:rsid w:val="00A14D8C"/>
    <w:rsid w:val="00A16C2F"/>
    <w:rsid w:val="00A176D5"/>
    <w:rsid w:val="00A17B96"/>
    <w:rsid w:val="00A201E4"/>
    <w:rsid w:val="00A21B73"/>
    <w:rsid w:val="00A21EE9"/>
    <w:rsid w:val="00A2221F"/>
    <w:rsid w:val="00A23237"/>
    <w:rsid w:val="00A239E7"/>
    <w:rsid w:val="00A25063"/>
    <w:rsid w:val="00A251F9"/>
    <w:rsid w:val="00A25623"/>
    <w:rsid w:val="00A262BE"/>
    <w:rsid w:val="00A263C5"/>
    <w:rsid w:val="00A26CDB"/>
    <w:rsid w:val="00A27BFF"/>
    <w:rsid w:val="00A30272"/>
    <w:rsid w:val="00A30D59"/>
    <w:rsid w:val="00A31B74"/>
    <w:rsid w:val="00A31D99"/>
    <w:rsid w:val="00A31F10"/>
    <w:rsid w:val="00A32AA9"/>
    <w:rsid w:val="00A341DA"/>
    <w:rsid w:val="00A347E0"/>
    <w:rsid w:val="00A35509"/>
    <w:rsid w:val="00A35C26"/>
    <w:rsid w:val="00A35DF4"/>
    <w:rsid w:val="00A363FB"/>
    <w:rsid w:val="00A36E97"/>
    <w:rsid w:val="00A3735C"/>
    <w:rsid w:val="00A4008E"/>
    <w:rsid w:val="00A400CB"/>
    <w:rsid w:val="00A402A2"/>
    <w:rsid w:val="00A413DB"/>
    <w:rsid w:val="00A41644"/>
    <w:rsid w:val="00A41D39"/>
    <w:rsid w:val="00A4272C"/>
    <w:rsid w:val="00A42B4D"/>
    <w:rsid w:val="00A43FF5"/>
    <w:rsid w:val="00A43FFA"/>
    <w:rsid w:val="00A4448C"/>
    <w:rsid w:val="00A453AB"/>
    <w:rsid w:val="00A46237"/>
    <w:rsid w:val="00A463DD"/>
    <w:rsid w:val="00A465CF"/>
    <w:rsid w:val="00A46F81"/>
    <w:rsid w:val="00A513EC"/>
    <w:rsid w:val="00A51439"/>
    <w:rsid w:val="00A521AC"/>
    <w:rsid w:val="00A5354E"/>
    <w:rsid w:val="00A54787"/>
    <w:rsid w:val="00A54E6C"/>
    <w:rsid w:val="00A5586F"/>
    <w:rsid w:val="00A55B40"/>
    <w:rsid w:val="00A560EF"/>
    <w:rsid w:val="00A569C9"/>
    <w:rsid w:val="00A56E14"/>
    <w:rsid w:val="00A57BA7"/>
    <w:rsid w:val="00A57F20"/>
    <w:rsid w:val="00A60706"/>
    <w:rsid w:val="00A60C63"/>
    <w:rsid w:val="00A60D45"/>
    <w:rsid w:val="00A611E9"/>
    <w:rsid w:val="00A617FA"/>
    <w:rsid w:val="00A630B3"/>
    <w:rsid w:val="00A63BC2"/>
    <w:rsid w:val="00A64B9E"/>
    <w:rsid w:val="00A6516E"/>
    <w:rsid w:val="00A6529E"/>
    <w:rsid w:val="00A658CF"/>
    <w:rsid w:val="00A678FB"/>
    <w:rsid w:val="00A67DA3"/>
    <w:rsid w:val="00A701D9"/>
    <w:rsid w:val="00A70499"/>
    <w:rsid w:val="00A70878"/>
    <w:rsid w:val="00A70984"/>
    <w:rsid w:val="00A72BAD"/>
    <w:rsid w:val="00A72C0D"/>
    <w:rsid w:val="00A73EF6"/>
    <w:rsid w:val="00A73F14"/>
    <w:rsid w:val="00A749DE"/>
    <w:rsid w:val="00A74FC0"/>
    <w:rsid w:val="00A7535A"/>
    <w:rsid w:val="00A760CE"/>
    <w:rsid w:val="00A76508"/>
    <w:rsid w:val="00A766A3"/>
    <w:rsid w:val="00A76BFD"/>
    <w:rsid w:val="00A772E5"/>
    <w:rsid w:val="00A77622"/>
    <w:rsid w:val="00A77FC9"/>
    <w:rsid w:val="00A8028D"/>
    <w:rsid w:val="00A8039D"/>
    <w:rsid w:val="00A80BE0"/>
    <w:rsid w:val="00A810EC"/>
    <w:rsid w:val="00A826D7"/>
    <w:rsid w:val="00A827A4"/>
    <w:rsid w:val="00A82A6F"/>
    <w:rsid w:val="00A82A8A"/>
    <w:rsid w:val="00A84567"/>
    <w:rsid w:val="00A84BA9"/>
    <w:rsid w:val="00A85D13"/>
    <w:rsid w:val="00A867B1"/>
    <w:rsid w:val="00A875F7"/>
    <w:rsid w:val="00A877F0"/>
    <w:rsid w:val="00A904DB"/>
    <w:rsid w:val="00A9057D"/>
    <w:rsid w:val="00A9187E"/>
    <w:rsid w:val="00A91D7C"/>
    <w:rsid w:val="00A92A88"/>
    <w:rsid w:val="00A92BDC"/>
    <w:rsid w:val="00A93530"/>
    <w:rsid w:val="00A93DA7"/>
    <w:rsid w:val="00A93EC2"/>
    <w:rsid w:val="00A940A7"/>
    <w:rsid w:val="00A9569B"/>
    <w:rsid w:val="00A95CA1"/>
    <w:rsid w:val="00A97097"/>
    <w:rsid w:val="00A97391"/>
    <w:rsid w:val="00A9761C"/>
    <w:rsid w:val="00A9794C"/>
    <w:rsid w:val="00A979C4"/>
    <w:rsid w:val="00A97D4A"/>
    <w:rsid w:val="00A97ED7"/>
    <w:rsid w:val="00AA06A2"/>
    <w:rsid w:val="00AA0790"/>
    <w:rsid w:val="00AA0DB6"/>
    <w:rsid w:val="00AA107F"/>
    <w:rsid w:val="00AA10C4"/>
    <w:rsid w:val="00AA159F"/>
    <w:rsid w:val="00AA1B9D"/>
    <w:rsid w:val="00AA229F"/>
    <w:rsid w:val="00AA38D5"/>
    <w:rsid w:val="00AA3996"/>
    <w:rsid w:val="00AA426C"/>
    <w:rsid w:val="00AA53D6"/>
    <w:rsid w:val="00AA5774"/>
    <w:rsid w:val="00AA5EC9"/>
    <w:rsid w:val="00AA6A58"/>
    <w:rsid w:val="00AA7530"/>
    <w:rsid w:val="00AA7B4A"/>
    <w:rsid w:val="00AB0688"/>
    <w:rsid w:val="00AB0AA7"/>
    <w:rsid w:val="00AB0CD6"/>
    <w:rsid w:val="00AB2221"/>
    <w:rsid w:val="00AB34A1"/>
    <w:rsid w:val="00AB387F"/>
    <w:rsid w:val="00AB3FA2"/>
    <w:rsid w:val="00AB4BFD"/>
    <w:rsid w:val="00AB63D0"/>
    <w:rsid w:val="00AC004A"/>
    <w:rsid w:val="00AC0636"/>
    <w:rsid w:val="00AC08E3"/>
    <w:rsid w:val="00AC0C4D"/>
    <w:rsid w:val="00AC2489"/>
    <w:rsid w:val="00AC2672"/>
    <w:rsid w:val="00AC2ED7"/>
    <w:rsid w:val="00AC35AB"/>
    <w:rsid w:val="00AC3A4F"/>
    <w:rsid w:val="00AC41DA"/>
    <w:rsid w:val="00AC446F"/>
    <w:rsid w:val="00AC5219"/>
    <w:rsid w:val="00AC5EC6"/>
    <w:rsid w:val="00AC637C"/>
    <w:rsid w:val="00AC6C27"/>
    <w:rsid w:val="00AC7274"/>
    <w:rsid w:val="00AC74A1"/>
    <w:rsid w:val="00AD061B"/>
    <w:rsid w:val="00AD0666"/>
    <w:rsid w:val="00AD06BB"/>
    <w:rsid w:val="00AD0769"/>
    <w:rsid w:val="00AD0CB6"/>
    <w:rsid w:val="00AD1EAA"/>
    <w:rsid w:val="00AD200E"/>
    <w:rsid w:val="00AD22A5"/>
    <w:rsid w:val="00AD309E"/>
    <w:rsid w:val="00AD3418"/>
    <w:rsid w:val="00AD3460"/>
    <w:rsid w:val="00AD49F0"/>
    <w:rsid w:val="00AD4B3C"/>
    <w:rsid w:val="00AD4CA8"/>
    <w:rsid w:val="00AE074C"/>
    <w:rsid w:val="00AE0E51"/>
    <w:rsid w:val="00AE1009"/>
    <w:rsid w:val="00AE1239"/>
    <w:rsid w:val="00AE14FE"/>
    <w:rsid w:val="00AE17E1"/>
    <w:rsid w:val="00AE2306"/>
    <w:rsid w:val="00AE235C"/>
    <w:rsid w:val="00AE3137"/>
    <w:rsid w:val="00AE362A"/>
    <w:rsid w:val="00AE4478"/>
    <w:rsid w:val="00AE48B8"/>
    <w:rsid w:val="00AE5292"/>
    <w:rsid w:val="00AE5EB7"/>
    <w:rsid w:val="00AE6615"/>
    <w:rsid w:val="00AE732D"/>
    <w:rsid w:val="00AE73FB"/>
    <w:rsid w:val="00AF06F0"/>
    <w:rsid w:val="00AF0FE1"/>
    <w:rsid w:val="00AF1316"/>
    <w:rsid w:val="00AF3072"/>
    <w:rsid w:val="00AF37D6"/>
    <w:rsid w:val="00AF4023"/>
    <w:rsid w:val="00AF5152"/>
    <w:rsid w:val="00AF5521"/>
    <w:rsid w:val="00AF57BA"/>
    <w:rsid w:val="00AF593A"/>
    <w:rsid w:val="00AF5C34"/>
    <w:rsid w:val="00B001E9"/>
    <w:rsid w:val="00B00EEE"/>
    <w:rsid w:val="00B0168C"/>
    <w:rsid w:val="00B02CCB"/>
    <w:rsid w:val="00B02EFC"/>
    <w:rsid w:val="00B0320A"/>
    <w:rsid w:val="00B03988"/>
    <w:rsid w:val="00B0563E"/>
    <w:rsid w:val="00B0687D"/>
    <w:rsid w:val="00B06A9C"/>
    <w:rsid w:val="00B06DD6"/>
    <w:rsid w:val="00B07644"/>
    <w:rsid w:val="00B10371"/>
    <w:rsid w:val="00B10407"/>
    <w:rsid w:val="00B10A54"/>
    <w:rsid w:val="00B11C15"/>
    <w:rsid w:val="00B1221B"/>
    <w:rsid w:val="00B1295B"/>
    <w:rsid w:val="00B12DB3"/>
    <w:rsid w:val="00B14108"/>
    <w:rsid w:val="00B148CB"/>
    <w:rsid w:val="00B15380"/>
    <w:rsid w:val="00B15C82"/>
    <w:rsid w:val="00B15E23"/>
    <w:rsid w:val="00B1655F"/>
    <w:rsid w:val="00B16A7B"/>
    <w:rsid w:val="00B16B47"/>
    <w:rsid w:val="00B16C9B"/>
    <w:rsid w:val="00B204D2"/>
    <w:rsid w:val="00B20A8B"/>
    <w:rsid w:val="00B21860"/>
    <w:rsid w:val="00B21F67"/>
    <w:rsid w:val="00B21F9F"/>
    <w:rsid w:val="00B2208C"/>
    <w:rsid w:val="00B22F54"/>
    <w:rsid w:val="00B22FAA"/>
    <w:rsid w:val="00B233F3"/>
    <w:rsid w:val="00B237E1"/>
    <w:rsid w:val="00B24857"/>
    <w:rsid w:val="00B24922"/>
    <w:rsid w:val="00B24B82"/>
    <w:rsid w:val="00B25399"/>
    <w:rsid w:val="00B25499"/>
    <w:rsid w:val="00B25528"/>
    <w:rsid w:val="00B26BC2"/>
    <w:rsid w:val="00B27718"/>
    <w:rsid w:val="00B30D20"/>
    <w:rsid w:val="00B312F3"/>
    <w:rsid w:val="00B3166A"/>
    <w:rsid w:val="00B31976"/>
    <w:rsid w:val="00B3314C"/>
    <w:rsid w:val="00B33494"/>
    <w:rsid w:val="00B33BD4"/>
    <w:rsid w:val="00B33E16"/>
    <w:rsid w:val="00B33E28"/>
    <w:rsid w:val="00B347ED"/>
    <w:rsid w:val="00B34835"/>
    <w:rsid w:val="00B34EE5"/>
    <w:rsid w:val="00B352E6"/>
    <w:rsid w:val="00B359B2"/>
    <w:rsid w:val="00B36C59"/>
    <w:rsid w:val="00B372F0"/>
    <w:rsid w:val="00B3758A"/>
    <w:rsid w:val="00B40B90"/>
    <w:rsid w:val="00B40F72"/>
    <w:rsid w:val="00B42B1F"/>
    <w:rsid w:val="00B44E36"/>
    <w:rsid w:val="00B44FB5"/>
    <w:rsid w:val="00B45C63"/>
    <w:rsid w:val="00B45C9D"/>
    <w:rsid w:val="00B46AB3"/>
    <w:rsid w:val="00B472AD"/>
    <w:rsid w:val="00B47350"/>
    <w:rsid w:val="00B50035"/>
    <w:rsid w:val="00B502CF"/>
    <w:rsid w:val="00B52082"/>
    <w:rsid w:val="00B52F64"/>
    <w:rsid w:val="00B538D7"/>
    <w:rsid w:val="00B54135"/>
    <w:rsid w:val="00B5430C"/>
    <w:rsid w:val="00B54554"/>
    <w:rsid w:val="00B547B5"/>
    <w:rsid w:val="00B55325"/>
    <w:rsid w:val="00B55758"/>
    <w:rsid w:val="00B5591E"/>
    <w:rsid w:val="00B57815"/>
    <w:rsid w:val="00B578B3"/>
    <w:rsid w:val="00B60667"/>
    <w:rsid w:val="00B612A7"/>
    <w:rsid w:val="00B64160"/>
    <w:rsid w:val="00B64789"/>
    <w:rsid w:val="00B64840"/>
    <w:rsid w:val="00B648CB"/>
    <w:rsid w:val="00B65756"/>
    <w:rsid w:val="00B6621A"/>
    <w:rsid w:val="00B664C2"/>
    <w:rsid w:val="00B67B47"/>
    <w:rsid w:val="00B67FCE"/>
    <w:rsid w:val="00B70AFE"/>
    <w:rsid w:val="00B70EA9"/>
    <w:rsid w:val="00B71077"/>
    <w:rsid w:val="00B711AE"/>
    <w:rsid w:val="00B7142F"/>
    <w:rsid w:val="00B71582"/>
    <w:rsid w:val="00B71943"/>
    <w:rsid w:val="00B75B34"/>
    <w:rsid w:val="00B75D48"/>
    <w:rsid w:val="00B75EC6"/>
    <w:rsid w:val="00B76639"/>
    <w:rsid w:val="00B77536"/>
    <w:rsid w:val="00B776A1"/>
    <w:rsid w:val="00B80894"/>
    <w:rsid w:val="00B818E1"/>
    <w:rsid w:val="00B824C9"/>
    <w:rsid w:val="00B84B48"/>
    <w:rsid w:val="00B85060"/>
    <w:rsid w:val="00B85618"/>
    <w:rsid w:val="00B86D0D"/>
    <w:rsid w:val="00B87148"/>
    <w:rsid w:val="00B87161"/>
    <w:rsid w:val="00B871D2"/>
    <w:rsid w:val="00B87ABF"/>
    <w:rsid w:val="00B87F78"/>
    <w:rsid w:val="00B90B06"/>
    <w:rsid w:val="00B90F30"/>
    <w:rsid w:val="00B92146"/>
    <w:rsid w:val="00B92657"/>
    <w:rsid w:val="00B92786"/>
    <w:rsid w:val="00B92D0A"/>
    <w:rsid w:val="00B93777"/>
    <w:rsid w:val="00B93C90"/>
    <w:rsid w:val="00B93CE3"/>
    <w:rsid w:val="00B94A8F"/>
    <w:rsid w:val="00B94D75"/>
    <w:rsid w:val="00B96422"/>
    <w:rsid w:val="00BA023B"/>
    <w:rsid w:val="00BA0FB5"/>
    <w:rsid w:val="00BA1BB6"/>
    <w:rsid w:val="00BA3A08"/>
    <w:rsid w:val="00BA3CF4"/>
    <w:rsid w:val="00BA45F3"/>
    <w:rsid w:val="00BA5644"/>
    <w:rsid w:val="00BA63FD"/>
    <w:rsid w:val="00BA774A"/>
    <w:rsid w:val="00BA7915"/>
    <w:rsid w:val="00BA7CEE"/>
    <w:rsid w:val="00BA7DC6"/>
    <w:rsid w:val="00BB02E7"/>
    <w:rsid w:val="00BB056D"/>
    <w:rsid w:val="00BB05AD"/>
    <w:rsid w:val="00BB15D2"/>
    <w:rsid w:val="00BB1641"/>
    <w:rsid w:val="00BB28CC"/>
    <w:rsid w:val="00BB2EF3"/>
    <w:rsid w:val="00BB317F"/>
    <w:rsid w:val="00BB3821"/>
    <w:rsid w:val="00BB3EEB"/>
    <w:rsid w:val="00BB41C3"/>
    <w:rsid w:val="00BB4377"/>
    <w:rsid w:val="00BB5598"/>
    <w:rsid w:val="00BB5704"/>
    <w:rsid w:val="00BB59D0"/>
    <w:rsid w:val="00BB6EE8"/>
    <w:rsid w:val="00BB7601"/>
    <w:rsid w:val="00BB784E"/>
    <w:rsid w:val="00BB7A4B"/>
    <w:rsid w:val="00BB7AF4"/>
    <w:rsid w:val="00BC06A8"/>
    <w:rsid w:val="00BC0E2D"/>
    <w:rsid w:val="00BC107D"/>
    <w:rsid w:val="00BC13BA"/>
    <w:rsid w:val="00BC177B"/>
    <w:rsid w:val="00BC3AEA"/>
    <w:rsid w:val="00BC3F82"/>
    <w:rsid w:val="00BC5C04"/>
    <w:rsid w:val="00BC5DCE"/>
    <w:rsid w:val="00BC6770"/>
    <w:rsid w:val="00BC6C47"/>
    <w:rsid w:val="00BC6E25"/>
    <w:rsid w:val="00BC78C4"/>
    <w:rsid w:val="00BC7D06"/>
    <w:rsid w:val="00BD0EDB"/>
    <w:rsid w:val="00BD120C"/>
    <w:rsid w:val="00BD145D"/>
    <w:rsid w:val="00BD1AAD"/>
    <w:rsid w:val="00BD31E0"/>
    <w:rsid w:val="00BD386A"/>
    <w:rsid w:val="00BD3E3B"/>
    <w:rsid w:val="00BD3FB3"/>
    <w:rsid w:val="00BD3FEC"/>
    <w:rsid w:val="00BD5661"/>
    <w:rsid w:val="00BD5B68"/>
    <w:rsid w:val="00BD7003"/>
    <w:rsid w:val="00BD7BCC"/>
    <w:rsid w:val="00BE03EC"/>
    <w:rsid w:val="00BE0D44"/>
    <w:rsid w:val="00BE16DE"/>
    <w:rsid w:val="00BE19D1"/>
    <w:rsid w:val="00BE1D14"/>
    <w:rsid w:val="00BE3162"/>
    <w:rsid w:val="00BE329F"/>
    <w:rsid w:val="00BE32C9"/>
    <w:rsid w:val="00BE3DEE"/>
    <w:rsid w:val="00BE4C14"/>
    <w:rsid w:val="00BE4F71"/>
    <w:rsid w:val="00BE5508"/>
    <w:rsid w:val="00BE6E2A"/>
    <w:rsid w:val="00BE796E"/>
    <w:rsid w:val="00BE7A7B"/>
    <w:rsid w:val="00BE7E9E"/>
    <w:rsid w:val="00BF0DA8"/>
    <w:rsid w:val="00BF0FAA"/>
    <w:rsid w:val="00BF1B15"/>
    <w:rsid w:val="00BF1B36"/>
    <w:rsid w:val="00BF1EA8"/>
    <w:rsid w:val="00BF2913"/>
    <w:rsid w:val="00BF2C93"/>
    <w:rsid w:val="00BF3C6F"/>
    <w:rsid w:val="00BF4250"/>
    <w:rsid w:val="00BF4B16"/>
    <w:rsid w:val="00BF4D5D"/>
    <w:rsid w:val="00BF517E"/>
    <w:rsid w:val="00BF5873"/>
    <w:rsid w:val="00BF61FF"/>
    <w:rsid w:val="00BF6E08"/>
    <w:rsid w:val="00C00487"/>
    <w:rsid w:val="00C00D66"/>
    <w:rsid w:val="00C00E9C"/>
    <w:rsid w:val="00C01AC4"/>
    <w:rsid w:val="00C02432"/>
    <w:rsid w:val="00C0318F"/>
    <w:rsid w:val="00C03A93"/>
    <w:rsid w:val="00C03D0D"/>
    <w:rsid w:val="00C046DC"/>
    <w:rsid w:val="00C06022"/>
    <w:rsid w:val="00C06EEF"/>
    <w:rsid w:val="00C07ED8"/>
    <w:rsid w:val="00C105BD"/>
    <w:rsid w:val="00C1110F"/>
    <w:rsid w:val="00C111F2"/>
    <w:rsid w:val="00C11BC1"/>
    <w:rsid w:val="00C12938"/>
    <w:rsid w:val="00C12A0B"/>
    <w:rsid w:val="00C12A21"/>
    <w:rsid w:val="00C13881"/>
    <w:rsid w:val="00C139B4"/>
    <w:rsid w:val="00C14415"/>
    <w:rsid w:val="00C14488"/>
    <w:rsid w:val="00C154E7"/>
    <w:rsid w:val="00C15EFD"/>
    <w:rsid w:val="00C15FE8"/>
    <w:rsid w:val="00C16AAC"/>
    <w:rsid w:val="00C2039C"/>
    <w:rsid w:val="00C20B6E"/>
    <w:rsid w:val="00C21760"/>
    <w:rsid w:val="00C2289C"/>
    <w:rsid w:val="00C232DA"/>
    <w:rsid w:val="00C239B3"/>
    <w:rsid w:val="00C2480D"/>
    <w:rsid w:val="00C24815"/>
    <w:rsid w:val="00C25A12"/>
    <w:rsid w:val="00C25A46"/>
    <w:rsid w:val="00C2724E"/>
    <w:rsid w:val="00C27B36"/>
    <w:rsid w:val="00C31C51"/>
    <w:rsid w:val="00C32A37"/>
    <w:rsid w:val="00C32BD1"/>
    <w:rsid w:val="00C3440B"/>
    <w:rsid w:val="00C34AA3"/>
    <w:rsid w:val="00C35103"/>
    <w:rsid w:val="00C35614"/>
    <w:rsid w:val="00C359A5"/>
    <w:rsid w:val="00C35A85"/>
    <w:rsid w:val="00C35B38"/>
    <w:rsid w:val="00C37BB4"/>
    <w:rsid w:val="00C37E42"/>
    <w:rsid w:val="00C413D0"/>
    <w:rsid w:val="00C41A43"/>
    <w:rsid w:val="00C41AEE"/>
    <w:rsid w:val="00C42180"/>
    <w:rsid w:val="00C4284B"/>
    <w:rsid w:val="00C4320B"/>
    <w:rsid w:val="00C4380A"/>
    <w:rsid w:val="00C43900"/>
    <w:rsid w:val="00C43D23"/>
    <w:rsid w:val="00C45055"/>
    <w:rsid w:val="00C46287"/>
    <w:rsid w:val="00C467C7"/>
    <w:rsid w:val="00C46F7C"/>
    <w:rsid w:val="00C46FE0"/>
    <w:rsid w:val="00C47D5D"/>
    <w:rsid w:val="00C50458"/>
    <w:rsid w:val="00C50D1F"/>
    <w:rsid w:val="00C51247"/>
    <w:rsid w:val="00C5230A"/>
    <w:rsid w:val="00C527C3"/>
    <w:rsid w:val="00C52EB5"/>
    <w:rsid w:val="00C53800"/>
    <w:rsid w:val="00C53905"/>
    <w:rsid w:val="00C54892"/>
    <w:rsid w:val="00C55299"/>
    <w:rsid w:val="00C56753"/>
    <w:rsid w:val="00C567CF"/>
    <w:rsid w:val="00C5690A"/>
    <w:rsid w:val="00C5697E"/>
    <w:rsid w:val="00C56B3C"/>
    <w:rsid w:val="00C60154"/>
    <w:rsid w:val="00C60802"/>
    <w:rsid w:val="00C61E7A"/>
    <w:rsid w:val="00C624C6"/>
    <w:rsid w:val="00C6270A"/>
    <w:rsid w:val="00C63673"/>
    <w:rsid w:val="00C63B47"/>
    <w:rsid w:val="00C64082"/>
    <w:rsid w:val="00C647A1"/>
    <w:rsid w:val="00C6565F"/>
    <w:rsid w:val="00C65750"/>
    <w:rsid w:val="00C65768"/>
    <w:rsid w:val="00C6597C"/>
    <w:rsid w:val="00C65ACF"/>
    <w:rsid w:val="00C672E9"/>
    <w:rsid w:val="00C701AC"/>
    <w:rsid w:val="00C703C8"/>
    <w:rsid w:val="00C71B68"/>
    <w:rsid w:val="00C71BA4"/>
    <w:rsid w:val="00C72BC0"/>
    <w:rsid w:val="00C73872"/>
    <w:rsid w:val="00C75B1F"/>
    <w:rsid w:val="00C75BA0"/>
    <w:rsid w:val="00C761DC"/>
    <w:rsid w:val="00C765DE"/>
    <w:rsid w:val="00C766FD"/>
    <w:rsid w:val="00C769DE"/>
    <w:rsid w:val="00C77E6D"/>
    <w:rsid w:val="00C802B4"/>
    <w:rsid w:val="00C805C4"/>
    <w:rsid w:val="00C80B54"/>
    <w:rsid w:val="00C81BB0"/>
    <w:rsid w:val="00C82052"/>
    <w:rsid w:val="00C82D90"/>
    <w:rsid w:val="00C8359E"/>
    <w:rsid w:val="00C836DB"/>
    <w:rsid w:val="00C838A7"/>
    <w:rsid w:val="00C839A5"/>
    <w:rsid w:val="00C84023"/>
    <w:rsid w:val="00C84025"/>
    <w:rsid w:val="00C84FB7"/>
    <w:rsid w:val="00C85C51"/>
    <w:rsid w:val="00C860D6"/>
    <w:rsid w:val="00C865BF"/>
    <w:rsid w:val="00C90447"/>
    <w:rsid w:val="00C923CE"/>
    <w:rsid w:val="00C9266F"/>
    <w:rsid w:val="00C927DF"/>
    <w:rsid w:val="00C92AEB"/>
    <w:rsid w:val="00C92FCD"/>
    <w:rsid w:val="00C934BF"/>
    <w:rsid w:val="00C94227"/>
    <w:rsid w:val="00C95107"/>
    <w:rsid w:val="00C95583"/>
    <w:rsid w:val="00C96040"/>
    <w:rsid w:val="00C9617F"/>
    <w:rsid w:val="00C96A64"/>
    <w:rsid w:val="00C97576"/>
    <w:rsid w:val="00C97B47"/>
    <w:rsid w:val="00CA0121"/>
    <w:rsid w:val="00CA0E12"/>
    <w:rsid w:val="00CA1691"/>
    <w:rsid w:val="00CA190D"/>
    <w:rsid w:val="00CA24AE"/>
    <w:rsid w:val="00CA26A4"/>
    <w:rsid w:val="00CA30BD"/>
    <w:rsid w:val="00CA30FF"/>
    <w:rsid w:val="00CA3BE1"/>
    <w:rsid w:val="00CA3D25"/>
    <w:rsid w:val="00CA4783"/>
    <w:rsid w:val="00CA6B71"/>
    <w:rsid w:val="00CA7347"/>
    <w:rsid w:val="00CB2287"/>
    <w:rsid w:val="00CB36D2"/>
    <w:rsid w:val="00CB387C"/>
    <w:rsid w:val="00CB40E9"/>
    <w:rsid w:val="00CB49DB"/>
    <w:rsid w:val="00CB5153"/>
    <w:rsid w:val="00CB54F9"/>
    <w:rsid w:val="00CB5BE7"/>
    <w:rsid w:val="00CB795B"/>
    <w:rsid w:val="00CC05CA"/>
    <w:rsid w:val="00CC064E"/>
    <w:rsid w:val="00CC0CFD"/>
    <w:rsid w:val="00CC10D9"/>
    <w:rsid w:val="00CC12F4"/>
    <w:rsid w:val="00CC21ED"/>
    <w:rsid w:val="00CC4F30"/>
    <w:rsid w:val="00CC5BDE"/>
    <w:rsid w:val="00CC6056"/>
    <w:rsid w:val="00CC6082"/>
    <w:rsid w:val="00CC6A5E"/>
    <w:rsid w:val="00CC6D7B"/>
    <w:rsid w:val="00CD12DF"/>
    <w:rsid w:val="00CD1A30"/>
    <w:rsid w:val="00CD1F09"/>
    <w:rsid w:val="00CD254D"/>
    <w:rsid w:val="00CD25FA"/>
    <w:rsid w:val="00CD3A78"/>
    <w:rsid w:val="00CD4788"/>
    <w:rsid w:val="00CD47D4"/>
    <w:rsid w:val="00CD4E03"/>
    <w:rsid w:val="00CD542D"/>
    <w:rsid w:val="00CD5528"/>
    <w:rsid w:val="00CD771C"/>
    <w:rsid w:val="00CE091D"/>
    <w:rsid w:val="00CE1347"/>
    <w:rsid w:val="00CE1BDE"/>
    <w:rsid w:val="00CE3A83"/>
    <w:rsid w:val="00CE4187"/>
    <w:rsid w:val="00CE48CA"/>
    <w:rsid w:val="00CE498E"/>
    <w:rsid w:val="00CE4BC2"/>
    <w:rsid w:val="00CE4D5A"/>
    <w:rsid w:val="00CE4E0B"/>
    <w:rsid w:val="00CE512E"/>
    <w:rsid w:val="00CE5555"/>
    <w:rsid w:val="00CE5831"/>
    <w:rsid w:val="00CE6219"/>
    <w:rsid w:val="00CE6ACF"/>
    <w:rsid w:val="00CE6F83"/>
    <w:rsid w:val="00CE7C35"/>
    <w:rsid w:val="00CF101B"/>
    <w:rsid w:val="00CF1563"/>
    <w:rsid w:val="00CF2196"/>
    <w:rsid w:val="00CF372D"/>
    <w:rsid w:val="00CF3836"/>
    <w:rsid w:val="00CF3A61"/>
    <w:rsid w:val="00CF4163"/>
    <w:rsid w:val="00CF42C5"/>
    <w:rsid w:val="00CF4785"/>
    <w:rsid w:val="00CF4913"/>
    <w:rsid w:val="00CF5682"/>
    <w:rsid w:val="00CF5693"/>
    <w:rsid w:val="00CF63D2"/>
    <w:rsid w:val="00CF64E7"/>
    <w:rsid w:val="00CF7391"/>
    <w:rsid w:val="00CF77CA"/>
    <w:rsid w:val="00D00288"/>
    <w:rsid w:val="00D00C3F"/>
    <w:rsid w:val="00D01704"/>
    <w:rsid w:val="00D02257"/>
    <w:rsid w:val="00D03D35"/>
    <w:rsid w:val="00D0416F"/>
    <w:rsid w:val="00D04F41"/>
    <w:rsid w:val="00D06A42"/>
    <w:rsid w:val="00D06ADA"/>
    <w:rsid w:val="00D06CDD"/>
    <w:rsid w:val="00D06EA6"/>
    <w:rsid w:val="00D06EF9"/>
    <w:rsid w:val="00D07902"/>
    <w:rsid w:val="00D10D21"/>
    <w:rsid w:val="00D11E41"/>
    <w:rsid w:val="00D12C56"/>
    <w:rsid w:val="00D12EBC"/>
    <w:rsid w:val="00D1403E"/>
    <w:rsid w:val="00D14D4A"/>
    <w:rsid w:val="00D15B8D"/>
    <w:rsid w:val="00D15E32"/>
    <w:rsid w:val="00D1685F"/>
    <w:rsid w:val="00D16E41"/>
    <w:rsid w:val="00D204CF"/>
    <w:rsid w:val="00D20832"/>
    <w:rsid w:val="00D20EA9"/>
    <w:rsid w:val="00D2131C"/>
    <w:rsid w:val="00D225BE"/>
    <w:rsid w:val="00D228AC"/>
    <w:rsid w:val="00D232D9"/>
    <w:rsid w:val="00D2399B"/>
    <w:rsid w:val="00D25208"/>
    <w:rsid w:val="00D25783"/>
    <w:rsid w:val="00D26177"/>
    <w:rsid w:val="00D26768"/>
    <w:rsid w:val="00D26875"/>
    <w:rsid w:val="00D27D8A"/>
    <w:rsid w:val="00D306C5"/>
    <w:rsid w:val="00D308B3"/>
    <w:rsid w:val="00D31911"/>
    <w:rsid w:val="00D3263E"/>
    <w:rsid w:val="00D32908"/>
    <w:rsid w:val="00D32E9E"/>
    <w:rsid w:val="00D33073"/>
    <w:rsid w:val="00D3349A"/>
    <w:rsid w:val="00D34407"/>
    <w:rsid w:val="00D345A0"/>
    <w:rsid w:val="00D3523B"/>
    <w:rsid w:val="00D353CD"/>
    <w:rsid w:val="00D356B6"/>
    <w:rsid w:val="00D35E20"/>
    <w:rsid w:val="00D36DE7"/>
    <w:rsid w:val="00D4044B"/>
    <w:rsid w:val="00D40E88"/>
    <w:rsid w:val="00D41B5E"/>
    <w:rsid w:val="00D42D04"/>
    <w:rsid w:val="00D430F0"/>
    <w:rsid w:val="00D43311"/>
    <w:rsid w:val="00D43C3C"/>
    <w:rsid w:val="00D45137"/>
    <w:rsid w:val="00D45504"/>
    <w:rsid w:val="00D4589A"/>
    <w:rsid w:val="00D46289"/>
    <w:rsid w:val="00D46C9E"/>
    <w:rsid w:val="00D46DAE"/>
    <w:rsid w:val="00D47706"/>
    <w:rsid w:val="00D513B3"/>
    <w:rsid w:val="00D515A5"/>
    <w:rsid w:val="00D51DEA"/>
    <w:rsid w:val="00D5368E"/>
    <w:rsid w:val="00D544DD"/>
    <w:rsid w:val="00D549FE"/>
    <w:rsid w:val="00D54F22"/>
    <w:rsid w:val="00D5610A"/>
    <w:rsid w:val="00D5610B"/>
    <w:rsid w:val="00D56525"/>
    <w:rsid w:val="00D57333"/>
    <w:rsid w:val="00D57B98"/>
    <w:rsid w:val="00D6084A"/>
    <w:rsid w:val="00D6087D"/>
    <w:rsid w:val="00D60EDA"/>
    <w:rsid w:val="00D6110B"/>
    <w:rsid w:val="00D61782"/>
    <w:rsid w:val="00D6217C"/>
    <w:rsid w:val="00D624B0"/>
    <w:rsid w:val="00D62656"/>
    <w:rsid w:val="00D62897"/>
    <w:rsid w:val="00D629E3"/>
    <w:rsid w:val="00D62EFC"/>
    <w:rsid w:val="00D636B1"/>
    <w:rsid w:val="00D6595E"/>
    <w:rsid w:val="00D66285"/>
    <w:rsid w:val="00D666F2"/>
    <w:rsid w:val="00D67E76"/>
    <w:rsid w:val="00D7151A"/>
    <w:rsid w:val="00D71C4C"/>
    <w:rsid w:val="00D72099"/>
    <w:rsid w:val="00D72693"/>
    <w:rsid w:val="00D7271A"/>
    <w:rsid w:val="00D7336E"/>
    <w:rsid w:val="00D73813"/>
    <w:rsid w:val="00D7450E"/>
    <w:rsid w:val="00D74601"/>
    <w:rsid w:val="00D749F6"/>
    <w:rsid w:val="00D74E31"/>
    <w:rsid w:val="00D75C01"/>
    <w:rsid w:val="00D766AB"/>
    <w:rsid w:val="00D769AA"/>
    <w:rsid w:val="00D77361"/>
    <w:rsid w:val="00D77948"/>
    <w:rsid w:val="00D8002A"/>
    <w:rsid w:val="00D80355"/>
    <w:rsid w:val="00D80B2B"/>
    <w:rsid w:val="00D80C64"/>
    <w:rsid w:val="00D81A4B"/>
    <w:rsid w:val="00D822BA"/>
    <w:rsid w:val="00D82861"/>
    <w:rsid w:val="00D82980"/>
    <w:rsid w:val="00D829F1"/>
    <w:rsid w:val="00D82FD0"/>
    <w:rsid w:val="00D83A99"/>
    <w:rsid w:val="00D8461C"/>
    <w:rsid w:val="00D84677"/>
    <w:rsid w:val="00D84E7B"/>
    <w:rsid w:val="00D8500B"/>
    <w:rsid w:val="00D85562"/>
    <w:rsid w:val="00D862A0"/>
    <w:rsid w:val="00D871B8"/>
    <w:rsid w:val="00D87ACA"/>
    <w:rsid w:val="00D9075F"/>
    <w:rsid w:val="00D91F6C"/>
    <w:rsid w:val="00D9228B"/>
    <w:rsid w:val="00D9243A"/>
    <w:rsid w:val="00D924E0"/>
    <w:rsid w:val="00D92537"/>
    <w:rsid w:val="00D92FAF"/>
    <w:rsid w:val="00D94D19"/>
    <w:rsid w:val="00D94D7B"/>
    <w:rsid w:val="00D952F7"/>
    <w:rsid w:val="00D96455"/>
    <w:rsid w:val="00D96DB0"/>
    <w:rsid w:val="00D96EF7"/>
    <w:rsid w:val="00D96F48"/>
    <w:rsid w:val="00D97122"/>
    <w:rsid w:val="00D97E84"/>
    <w:rsid w:val="00D97F5C"/>
    <w:rsid w:val="00DA180A"/>
    <w:rsid w:val="00DA2847"/>
    <w:rsid w:val="00DA3569"/>
    <w:rsid w:val="00DA3770"/>
    <w:rsid w:val="00DA42C7"/>
    <w:rsid w:val="00DA52EE"/>
    <w:rsid w:val="00DA542F"/>
    <w:rsid w:val="00DA6517"/>
    <w:rsid w:val="00DA665A"/>
    <w:rsid w:val="00DB1645"/>
    <w:rsid w:val="00DB2A0B"/>
    <w:rsid w:val="00DB3730"/>
    <w:rsid w:val="00DB45D5"/>
    <w:rsid w:val="00DB4F20"/>
    <w:rsid w:val="00DB51D9"/>
    <w:rsid w:val="00DB55E7"/>
    <w:rsid w:val="00DB69F9"/>
    <w:rsid w:val="00DB6CE2"/>
    <w:rsid w:val="00DB7A26"/>
    <w:rsid w:val="00DC015D"/>
    <w:rsid w:val="00DC0BE4"/>
    <w:rsid w:val="00DC0F34"/>
    <w:rsid w:val="00DC14CC"/>
    <w:rsid w:val="00DC2429"/>
    <w:rsid w:val="00DC387A"/>
    <w:rsid w:val="00DC3CD1"/>
    <w:rsid w:val="00DC40F7"/>
    <w:rsid w:val="00DC4397"/>
    <w:rsid w:val="00DC6630"/>
    <w:rsid w:val="00DD174E"/>
    <w:rsid w:val="00DD28E2"/>
    <w:rsid w:val="00DD3143"/>
    <w:rsid w:val="00DD3AFE"/>
    <w:rsid w:val="00DD3C80"/>
    <w:rsid w:val="00DD3CDF"/>
    <w:rsid w:val="00DD40B1"/>
    <w:rsid w:val="00DD45CD"/>
    <w:rsid w:val="00DD4D4D"/>
    <w:rsid w:val="00DD562F"/>
    <w:rsid w:val="00DD59CB"/>
    <w:rsid w:val="00DE19AD"/>
    <w:rsid w:val="00DE1A25"/>
    <w:rsid w:val="00DE2977"/>
    <w:rsid w:val="00DE29D1"/>
    <w:rsid w:val="00DE382D"/>
    <w:rsid w:val="00DE3A9D"/>
    <w:rsid w:val="00DE42B2"/>
    <w:rsid w:val="00DE432D"/>
    <w:rsid w:val="00DE6003"/>
    <w:rsid w:val="00DE7285"/>
    <w:rsid w:val="00DE7FD7"/>
    <w:rsid w:val="00DF06BA"/>
    <w:rsid w:val="00DF10F6"/>
    <w:rsid w:val="00DF16DF"/>
    <w:rsid w:val="00DF174D"/>
    <w:rsid w:val="00DF2371"/>
    <w:rsid w:val="00DF4FA3"/>
    <w:rsid w:val="00DF5A7A"/>
    <w:rsid w:val="00DF5D4F"/>
    <w:rsid w:val="00DF5E66"/>
    <w:rsid w:val="00DF7D82"/>
    <w:rsid w:val="00E01E0F"/>
    <w:rsid w:val="00E02061"/>
    <w:rsid w:val="00E0216A"/>
    <w:rsid w:val="00E02983"/>
    <w:rsid w:val="00E030E1"/>
    <w:rsid w:val="00E032E8"/>
    <w:rsid w:val="00E036E1"/>
    <w:rsid w:val="00E04DC4"/>
    <w:rsid w:val="00E04FE7"/>
    <w:rsid w:val="00E0520A"/>
    <w:rsid w:val="00E06848"/>
    <w:rsid w:val="00E074E2"/>
    <w:rsid w:val="00E10760"/>
    <w:rsid w:val="00E10B22"/>
    <w:rsid w:val="00E12B0A"/>
    <w:rsid w:val="00E13D1C"/>
    <w:rsid w:val="00E14204"/>
    <w:rsid w:val="00E146C1"/>
    <w:rsid w:val="00E148F0"/>
    <w:rsid w:val="00E150F4"/>
    <w:rsid w:val="00E158E3"/>
    <w:rsid w:val="00E16584"/>
    <w:rsid w:val="00E17DFE"/>
    <w:rsid w:val="00E20669"/>
    <w:rsid w:val="00E210E0"/>
    <w:rsid w:val="00E21195"/>
    <w:rsid w:val="00E21443"/>
    <w:rsid w:val="00E21EB1"/>
    <w:rsid w:val="00E22760"/>
    <w:rsid w:val="00E23491"/>
    <w:rsid w:val="00E23E70"/>
    <w:rsid w:val="00E23FCB"/>
    <w:rsid w:val="00E24500"/>
    <w:rsid w:val="00E24506"/>
    <w:rsid w:val="00E24B46"/>
    <w:rsid w:val="00E24E72"/>
    <w:rsid w:val="00E2580E"/>
    <w:rsid w:val="00E26E70"/>
    <w:rsid w:val="00E277B0"/>
    <w:rsid w:val="00E27F8D"/>
    <w:rsid w:val="00E30003"/>
    <w:rsid w:val="00E304E9"/>
    <w:rsid w:val="00E30814"/>
    <w:rsid w:val="00E30A5E"/>
    <w:rsid w:val="00E31EC7"/>
    <w:rsid w:val="00E33CF7"/>
    <w:rsid w:val="00E33EDE"/>
    <w:rsid w:val="00E3449A"/>
    <w:rsid w:val="00E34571"/>
    <w:rsid w:val="00E34AB5"/>
    <w:rsid w:val="00E379C9"/>
    <w:rsid w:val="00E405AB"/>
    <w:rsid w:val="00E4101B"/>
    <w:rsid w:val="00E415A1"/>
    <w:rsid w:val="00E41F67"/>
    <w:rsid w:val="00E42FD2"/>
    <w:rsid w:val="00E4328C"/>
    <w:rsid w:val="00E436B4"/>
    <w:rsid w:val="00E438AD"/>
    <w:rsid w:val="00E44F5C"/>
    <w:rsid w:val="00E455CC"/>
    <w:rsid w:val="00E46C42"/>
    <w:rsid w:val="00E46CCE"/>
    <w:rsid w:val="00E476C4"/>
    <w:rsid w:val="00E47746"/>
    <w:rsid w:val="00E47E95"/>
    <w:rsid w:val="00E50805"/>
    <w:rsid w:val="00E50EE6"/>
    <w:rsid w:val="00E51012"/>
    <w:rsid w:val="00E51BEF"/>
    <w:rsid w:val="00E53BAB"/>
    <w:rsid w:val="00E53E1B"/>
    <w:rsid w:val="00E54831"/>
    <w:rsid w:val="00E54A63"/>
    <w:rsid w:val="00E553B4"/>
    <w:rsid w:val="00E55CAF"/>
    <w:rsid w:val="00E55FF6"/>
    <w:rsid w:val="00E57983"/>
    <w:rsid w:val="00E57A5B"/>
    <w:rsid w:val="00E6075F"/>
    <w:rsid w:val="00E60A0B"/>
    <w:rsid w:val="00E61364"/>
    <w:rsid w:val="00E617F3"/>
    <w:rsid w:val="00E61C4B"/>
    <w:rsid w:val="00E621B0"/>
    <w:rsid w:val="00E6242D"/>
    <w:rsid w:val="00E62528"/>
    <w:rsid w:val="00E6261F"/>
    <w:rsid w:val="00E63B3A"/>
    <w:rsid w:val="00E63F8D"/>
    <w:rsid w:val="00E65139"/>
    <w:rsid w:val="00E65774"/>
    <w:rsid w:val="00E65FBA"/>
    <w:rsid w:val="00E666DE"/>
    <w:rsid w:val="00E6753E"/>
    <w:rsid w:val="00E707A5"/>
    <w:rsid w:val="00E7097A"/>
    <w:rsid w:val="00E71577"/>
    <w:rsid w:val="00E71E0B"/>
    <w:rsid w:val="00E72F9D"/>
    <w:rsid w:val="00E732EA"/>
    <w:rsid w:val="00E73C4E"/>
    <w:rsid w:val="00E74CBD"/>
    <w:rsid w:val="00E75075"/>
    <w:rsid w:val="00E75A78"/>
    <w:rsid w:val="00E75B86"/>
    <w:rsid w:val="00E77807"/>
    <w:rsid w:val="00E77ABC"/>
    <w:rsid w:val="00E77C4A"/>
    <w:rsid w:val="00E8129D"/>
    <w:rsid w:val="00E832CA"/>
    <w:rsid w:val="00E84B79"/>
    <w:rsid w:val="00E854D9"/>
    <w:rsid w:val="00E85653"/>
    <w:rsid w:val="00E86398"/>
    <w:rsid w:val="00E864F7"/>
    <w:rsid w:val="00E871B7"/>
    <w:rsid w:val="00E87293"/>
    <w:rsid w:val="00E900BB"/>
    <w:rsid w:val="00E91278"/>
    <w:rsid w:val="00E91B5B"/>
    <w:rsid w:val="00E91D31"/>
    <w:rsid w:val="00E93551"/>
    <w:rsid w:val="00E952B9"/>
    <w:rsid w:val="00E95857"/>
    <w:rsid w:val="00E964CC"/>
    <w:rsid w:val="00E96870"/>
    <w:rsid w:val="00E97D82"/>
    <w:rsid w:val="00EA00F8"/>
    <w:rsid w:val="00EA0CCF"/>
    <w:rsid w:val="00EA107F"/>
    <w:rsid w:val="00EA12B1"/>
    <w:rsid w:val="00EA17A0"/>
    <w:rsid w:val="00EA1E93"/>
    <w:rsid w:val="00EA1FC6"/>
    <w:rsid w:val="00EA34D8"/>
    <w:rsid w:val="00EA412A"/>
    <w:rsid w:val="00EA466C"/>
    <w:rsid w:val="00EA47ED"/>
    <w:rsid w:val="00EA4E52"/>
    <w:rsid w:val="00EA50B3"/>
    <w:rsid w:val="00EA535C"/>
    <w:rsid w:val="00EA56FF"/>
    <w:rsid w:val="00EA6546"/>
    <w:rsid w:val="00EA77E9"/>
    <w:rsid w:val="00EB0680"/>
    <w:rsid w:val="00EB0CC6"/>
    <w:rsid w:val="00EB0E1A"/>
    <w:rsid w:val="00EB11DD"/>
    <w:rsid w:val="00EB1851"/>
    <w:rsid w:val="00EB21FD"/>
    <w:rsid w:val="00EB2597"/>
    <w:rsid w:val="00EB25C6"/>
    <w:rsid w:val="00EB269F"/>
    <w:rsid w:val="00EB362E"/>
    <w:rsid w:val="00EB3C44"/>
    <w:rsid w:val="00EB3CC9"/>
    <w:rsid w:val="00EB5ADD"/>
    <w:rsid w:val="00EB631A"/>
    <w:rsid w:val="00EB6504"/>
    <w:rsid w:val="00EB7052"/>
    <w:rsid w:val="00EC0119"/>
    <w:rsid w:val="00EC0173"/>
    <w:rsid w:val="00EC0E24"/>
    <w:rsid w:val="00EC158C"/>
    <w:rsid w:val="00EC185F"/>
    <w:rsid w:val="00EC24C3"/>
    <w:rsid w:val="00EC401D"/>
    <w:rsid w:val="00EC46C7"/>
    <w:rsid w:val="00EC4FF4"/>
    <w:rsid w:val="00EC60C5"/>
    <w:rsid w:val="00EC6A14"/>
    <w:rsid w:val="00EC74FE"/>
    <w:rsid w:val="00EC7B93"/>
    <w:rsid w:val="00EC7EA0"/>
    <w:rsid w:val="00ED005E"/>
    <w:rsid w:val="00ED0578"/>
    <w:rsid w:val="00ED136C"/>
    <w:rsid w:val="00ED15F4"/>
    <w:rsid w:val="00ED209A"/>
    <w:rsid w:val="00ED29C2"/>
    <w:rsid w:val="00ED2B86"/>
    <w:rsid w:val="00ED2E0D"/>
    <w:rsid w:val="00ED3534"/>
    <w:rsid w:val="00ED44E8"/>
    <w:rsid w:val="00ED4556"/>
    <w:rsid w:val="00ED4D25"/>
    <w:rsid w:val="00ED52F3"/>
    <w:rsid w:val="00ED5F75"/>
    <w:rsid w:val="00ED6F1B"/>
    <w:rsid w:val="00ED7A77"/>
    <w:rsid w:val="00EE1869"/>
    <w:rsid w:val="00EE2025"/>
    <w:rsid w:val="00EE36A1"/>
    <w:rsid w:val="00EE4025"/>
    <w:rsid w:val="00EE44C7"/>
    <w:rsid w:val="00EE59DD"/>
    <w:rsid w:val="00EE5AF2"/>
    <w:rsid w:val="00EE7D4D"/>
    <w:rsid w:val="00EE7F9B"/>
    <w:rsid w:val="00EF01FD"/>
    <w:rsid w:val="00EF0C8A"/>
    <w:rsid w:val="00EF0CE1"/>
    <w:rsid w:val="00EF0ED9"/>
    <w:rsid w:val="00EF1173"/>
    <w:rsid w:val="00EF123C"/>
    <w:rsid w:val="00EF19AF"/>
    <w:rsid w:val="00EF1BFE"/>
    <w:rsid w:val="00EF2D10"/>
    <w:rsid w:val="00EF371B"/>
    <w:rsid w:val="00EF3969"/>
    <w:rsid w:val="00EF4A34"/>
    <w:rsid w:val="00EF51EC"/>
    <w:rsid w:val="00EF5716"/>
    <w:rsid w:val="00EF5D2D"/>
    <w:rsid w:val="00EF5E57"/>
    <w:rsid w:val="00EF5F22"/>
    <w:rsid w:val="00EF6A1B"/>
    <w:rsid w:val="00EF6D53"/>
    <w:rsid w:val="00EF7B83"/>
    <w:rsid w:val="00F007DD"/>
    <w:rsid w:val="00F00816"/>
    <w:rsid w:val="00F0139F"/>
    <w:rsid w:val="00F01419"/>
    <w:rsid w:val="00F02028"/>
    <w:rsid w:val="00F051A0"/>
    <w:rsid w:val="00F053C4"/>
    <w:rsid w:val="00F06FD9"/>
    <w:rsid w:val="00F07B46"/>
    <w:rsid w:val="00F105B6"/>
    <w:rsid w:val="00F105E9"/>
    <w:rsid w:val="00F107CE"/>
    <w:rsid w:val="00F120F8"/>
    <w:rsid w:val="00F122FE"/>
    <w:rsid w:val="00F124EA"/>
    <w:rsid w:val="00F13A62"/>
    <w:rsid w:val="00F1438F"/>
    <w:rsid w:val="00F14A82"/>
    <w:rsid w:val="00F167ED"/>
    <w:rsid w:val="00F1785E"/>
    <w:rsid w:val="00F20C4D"/>
    <w:rsid w:val="00F2128D"/>
    <w:rsid w:val="00F21510"/>
    <w:rsid w:val="00F2151F"/>
    <w:rsid w:val="00F22120"/>
    <w:rsid w:val="00F222D1"/>
    <w:rsid w:val="00F22374"/>
    <w:rsid w:val="00F23274"/>
    <w:rsid w:val="00F23BF3"/>
    <w:rsid w:val="00F24528"/>
    <w:rsid w:val="00F248DB"/>
    <w:rsid w:val="00F24BD0"/>
    <w:rsid w:val="00F24F54"/>
    <w:rsid w:val="00F24F7B"/>
    <w:rsid w:val="00F25335"/>
    <w:rsid w:val="00F26687"/>
    <w:rsid w:val="00F2708A"/>
    <w:rsid w:val="00F30317"/>
    <w:rsid w:val="00F324A8"/>
    <w:rsid w:val="00F3323C"/>
    <w:rsid w:val="00F33AB1"/>
    <w:rsid w:val="00F33C37"/>
    <w:rsid w:val="00F34038"/>
    <w:rsid w:val="00F34910"/>
    <w:rsid w:val="00F34A90"/>
    <w:rsid w:val="00F34DCC"/>
    <w:rsid w:val="00F36473"/>
    <w:rsid w:val="00F365E5"/>
    <w:rsid w:val="00F36E63"/>
    <w:rsid w:val="00F3700B"/>
    <w:rsid w:val="00F377F3"/>
    <w:rsid w:val="00F37F6B"/>
    <w:rsid w:val="00F4014E"/>
    <w:rsid w:val="00F411A3"/>
    <w:rsid w:val="00F4243E"/>
    <w:rsid w:val="00F427D7"/>
    <w:rsid w:val="00F42C5B"/>
    <w:rsid w:val="00F43A26"/>
    <w:rsid w:val="00F43AE9"/>
    <w:rsid w:val="00F43B68"/>
    <w:rsid w:val="00F43F2A"/>
    <w:rsid w:val="00F46309"/>
    <w:rsid w:val="00F4638C"/>
    <w:rsid w:val="00F468C7"/>
    <w:rsid w:val="00F47159"/>
    <w:rsid w:val="00F47D97"/>
    <w:rsid w:val="00F502C5"/>
    <w:rsid w:val="00F51D1B"/>
    <w:rsid w:val="00F52160"/>
    <w:rsid w:val="00F52303"/>
    <w:rsid w:val="00F527A9"/>
    <w:rsid w:val="00F535DF"/>
    <w:rsid w:val="00F54561"/>
    <w:rsid w:val="00F54D50"/>
    <w:rsid w:val="00F55356"/>
    <w:rsid w:val="00F57DF5"/>
    <w:rsid w:val="00F57E0C"/>
    <w:rsid w:val="00F60094"/>
    <w:rsid w:val="00F600AC"/>
    <w:rsid w:val="00F606BC"/>
    <w:rsid w:val="00F60C7C"/>
    <w:rsid w:val="00F60D81"/>
    <w:rsid w:val="00F60DDC"/>
    <w:rsid w:val="00F61A4B"/>
    <w:rsid w:val="00F61E9E"/>
    <w:rsid w:val="00F6205E"/>
    <w:rsid w:val="00F621C2"/>
    <w:rsid w:val="00F62C01"/>
    <w:rsid w:val="00F62D6A"/>
    <w:rsid w:val="00F6323E"/>
    <w:rsid w:val="00F6365F"/>
    <w:rsid w:val="00F641F5"/>
    <w:rsid w:val="00F654FD"/>
    <w:rsid w:val="00F6568E"/>
    <w:rsid w:val="00F6608E"/>
    <w:rsid w:val="00F66989"/>
    <w:rsid w:val="00F672DF"/>
    <w:rsid w:val="00F70C24"/>
    <w:rsid w:val="00F7170B"/>
    <w:rsid w:val="00F71810"/>
    <w:rsid w:val="00F71E25"/>
    <w:rsid w:val="00F7221F"/>
    <w:rsid w:val="00F73767"/>
    <w:rsid w:val="00F739C5"/>
    <w:rsid w:val="00F73EDC"/>
    <w:rsid w:val="00F7414C"/>
    <w:rsid w:val="00F74192"/>
    <w:rsid w:val="00F74395"/>
    <w:rsid w:val="00F74C18"/>
    <w:rsid w:val="00F75C7F"/>
    <w:rsid w:val="00F766B8"/>
    <w:rsid w:val="00F76837"/>
    <w:rsid w:val="00F76872"/>
    <w:rsid w:val="00F76D4A"/>
    <w:rsid w:val="00F7777D"/>
    <w:rsid w:val="00F8067B"/>
    <w:rsid w:val="00F80837"/>
    <w:rsid w:val="00F81AF2"/>
    <w:rsid w:val="00F832E1"/>
    <w:rsid w:val="00F8398D"/>
    <w:rsid w:val="00F83C89"/>
    <w:rsid w:val="00F83D2A"/>
    <w:rsid w:val="00F85634"/>
    <w:rsid w:val="00F85CA7"/>
    <w:rsid w:val="00F860B3"/>
    <w:rsid w:val="00F8656A"/>
    <w:rsid w:val="00F86944"/>
    <w:rsid w:val="00F86F9B"/>
    <w:rsid w:val="00F87F58"/>
    <w:rsid w:val="00F90275"/>
    <w:rsid w:val="00F90B22"/>
    <w:rsid w:val="00F91BB5"/>
    <w:rsid w:val="00F9247C"/>
    <w:rsid w:val="00F92976"/>
    <w:rsid w:val="00F942F3"/>
    <w:rsid w:val="00F94732"/>
    <w:rsid w:val="00F95D9E"/>
    <w:rsid w:val="00F95DF8"/>
    <w:rsid w:val="00FA0697"/>
    <w:rsid w:val="00FA0D55"/>
    <w:rsid w:val="00FA0E15"/>
    <w:rsid w:val="00FA2255"/>
    <w:rsid w:val="00FA3699"/>
    <w:rsid w:val="00FA3D37"/>
    <w:rsid w:val="00FA3FBD"/>
    <w:rsid w:val="00FA40DA"/>
    <w:rsid w:val="00FA4144"/>
    <w:rsid w:val="00FA42E3"/>
    <w:rsid w:val="00FA4E80"/>
    <w:rsid w:val="00FA637F"/>
    <w:rsid w:val="00FA66BC"/>
    <w:rsid w:val="00FA6D31"/>
    <w:rsid w:val="00FA72EC"/>
    <w:rsid w:val="00FA76C5"/>
    <w:rsid w:val="00FA7821"/>
    <w:rsid w:val="00FB0B08"/>
    <w:rsid w:val="00FB0CB1"/>
    <w:rsid w:val="00FB0D3D"/>
    <w:rsid w:val="00FB2427"/>
    <w:rsid w:val="00FB3D1E"/>
    <w:rsid w:val="00FB6590"/>
    <w:rsid w:val="00FB6F5D"/>
    <w:rsid w:val="00FB7725"/>
    <w:rsid w:val="00FB7EF4"/>
    <w:rsid w:val="00FB7EF5"/>
    <w:rsid w:val="00FC0BDE"/>
    <w:rsid w:val="00FC1063"/>
    <w:rsid w:val="00FC27F2"/>
    <w:rsid w:val="00FC3CDA"/>
    <w:rsid w:val="00FC4AFC"/>
    <w:rsid w:val="00FC5BE5"/>
    <w:rsid w:val="00FC5D3E"/>
    <w:rsid w:val="00FC7698"/>
    <w:rsid w:val="00FC7BFD"/>
    <w:rsid w:val="00FD0A9D"/>
    <w:rsid w:val="00FD0BBF"/>
    <w:rsid w:val="00FD1A08"/>
    <w:rsid w:val="00FD1BF5"/>
    <w:rsid w:val="00FD1FDE"/>
    <w:rsid w:val="00FD25A3"/>
    <w:rsid w:val="00FD31B1"/>
    <w:rsid w:val="00FD3F03"/>
    <w:rsid w:val="00FD4958"/>
    <w:rsid w:val="00FD4C68"/>
    <w:rsid w:val="00FD5443"/>
    <w:rsid w:val="00FD554F"/>
    <w:rsid w:val="00FD5B1E"/>
    <w:rsid w:val="00FD690D"/>
    <w:rsid w:val="00FE1BBC"/>
    <w:rsid w:val="00FE2467"/>
    <w:rsid w:val="00FE24EA"/>
    <w:rsid w:val="00FE2DD6"/>
    <w:rsid w:val="00FE3060"/>
    <w:rsid w:val="00FE3155"/>
    <w:rsid w:val="00FE3454"/>
    <w:rsid w:val="00FE5094"/>
    <w:rsid w:val="00FE5512"/>
    <w:rsid w:val="00FE5D98"/>
    <w:rsid w:val="00FE6E78"/>
    <w:rsid w:val="00FE732C"/>
    <w:rsid w:val="00FE7BF7"/>
    <w:rsid w:val="00FF06B8"/>
    <w:rsid w:val="00FF0C18"/>
    <w:rsid w:val="00FF10B1"/>
    <w:rsid w:val="00FF27E8"/>
    <w:rsid w:val="00FF2EE1"/>
    <w:rsid w:val="00FF4681"/>
    <w:rsid w:val="00FF5142"/>
    <w:rsid w:val="00FF59DC"/>
    <w:rsid w:val="00FF5B41"/>
    <w:rsid w:val="00FF612A"/>
    <w:rsid w:val="00FF65D8"/>
    <w:rsid w:val="00FF6CF1"/>
    <w:rsid w:val="00FF7253"/>
    <w:rsid w:val="462B2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.5pt"/>
    </o:shapedefaults>
    <o:shapelayout v:ext="edit">
      <o:idmap v:ext="edit" data="1"/>
    </o:shapelayout>
  </w:shapeDefaults>
  <w:decimalSymbol w:val=","/>
  <w:listSeparator w:val=";"/>
  <w14:docId w14:val="374B5AEF"/>
  <w15:docId w15:val="{F8B89303-1FB5-4E82-8662-4D7939449C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unhideWhenUsed="1" w:qFormat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semiHidden="1" w:unhideWhenUsed="1"/>
    <w:lsdException w:name="footnote text" w:uiPriority="0" w:unhideWhenUsed="1"/>
    <w:lsdException w:name="annotation text" w:uiPriority="0" w:unhideWhenUsed="1"/>
    <w:lsdException w:name="header" w:uiPriority="0" w:qFormat="1"/>
    <w:lsdException w:name="footer" w:uiPriority="0"/>
    <w:lsdException w:name="index heading" w:semiHidden="1" w:unhideWhenUsed="1"/>
    <w:lsdException w:name="caption" w:uiPriority="0" w:unhideWhenUsed="1" w:qFormat="1"/>
    <w:lsdException w:name="table of figures" w:uiPriority="0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qFormat="1"/>
    <w:lsdException w:name="List Number" w:semiHidden="1" w:uiPriority="0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iPriority="0" w:unhideWhenUsed="1"/>
    <w:lsdException w:name="Title" w:uiPriority="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qFormat="1"/>
    <w:lsdException w:name="Body Text 3" w:semiHidden="1" w:uiPriority="0" w:unhideWhenUsed="1"/>
    <w:lsdException w:name="Body Text Indent 2" w:semiHidden="1" w:uiPriority="0" w:qFormat="1"/>
    <w:lsdException w:name="Body Text Indent 3" w:uiPriority="0" w:qFormat="1"/>
    <w:lsdException w:name="Block Text" w:semiHidden="1" w:uiPriority="0" w:unhideWhenUsed="1"/>
    <w:lsdException w:name="Hyperlink" w:qFormat="1"/>
    <w:lsdException w:name="FollowedHyperlink" w:semiHidden="1" w:qFormat="1"/>
    <w:lsdException w:name="Strong" w:uiPriority="0" w:qFormat="1"/>
    <w:lsdException w:name="Emphasis" w:uiPriority="20"/>
    <w:lsdException w:name="Document Map" w:semiHidden="1" w:uiPriority="0" w:qFormat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88" w:lineRule="auto"/>
      <w:ind w:left="709" w:hanging="709"/>
      <w:jc w:val="both"/>
    </w:pPr>
    <w:rPr>
      <w:rFonts w:ascii="Arial" w:hAnsi="Arial"/>
      <w:lang w:val="es-CL" w:eastAsia="en-US"/>
    </w:rPr>
  </w:style>
  <w:style w:type="paragraph" w:styleId="Ttulo1">
    <w:name w:val="heading 1"/>
    <w:basedOn w:val="Normal"/>
    <w:next w:val="Normal"/>
    <w:link w:val="Ttulo1Car"/>
    <w:qFormat/>
    <w:pPr>
      <w:suppressAutoHyphens/>
      <w:ind w:left="0" w:firstLine="0"/>
      <w:outlineLvl w:val="0"/>
    </w:pPr>
    <w:rPr>
      <w:rFonts w:ascii="Arial Negrita" w:hAnsi="Arial Negrita"/>
      <w:b/>
      <w:caps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pPr>
      <w:suppressAutoHyphens/>
      <w:ind w:left="0" w:firstLine="0"/>
      <w:outlineLvl w:val="1"/>
    </w:pPr>
    <w:rPr>
      <w:rFonts w:ascii="Arial Negrita" w:hAnsi="Arial Negrita"/>
      <w:b/>
      <w:sz w:val="22"/>
      <w:szCs w:val="22"/>
    </w:rPr>
  </w:style>
  <w:style w:type="paragraph" w:styleId="Ttulo3">
    <w:name w:val="heading 3"/>
    <w:basedOn w:val="Normal"/>
    <w:next w:val="Normal"/>
    <w:link w:val="Ttulo3Car"/>
    <w:uiPriority w:val="9"/>
    <w:qFormat/>
    <w:pPr>
      <w:ind w:left="0" w:firstLine="0"/>
      <w:outlineLvl w:val="2"/>
    </w:pPr>
    <w:rPr>
      <w:rFonts w:cs="Arial"/>
      <w:b/>
      <w:bCs/>
    </w:rPr>
  </w:style>
  <w:style w:type="paragraph" w:styleId="Ttulo4">
    <w:name w:val="heading 4"/>
    <w:basedOn w:val="Normal"/>
    <w:next w:val="Normal"/>
    <w:link w:val="Ttulo4Car"/>
    <w:qFormat/>
    <w:pPr>
      <w:ind w:left="0" w:firstLine="0"/>
      <w:outlineLvl w:val="3"/>
    </w:pPr>
    <w:rPr>
      <w:bCs/>
    </w:rPr>
  </w:style>
  <w:style w:type="paragraph" w:styleId="Ttulo5">
    <w:name w:val="heading 5"/>
    <w:basedOn w:val="Normal"/>
    <w:next w:val="Normal"/>
    <w:link w:val="Ttulo5Car"/>
    <w:qFormat/>
    <w:pPr>
      <w:keepNext/>
      <w:suppressAutoHyphens/>
      <w:ind w:left="0" w:firstLine="0"/>
      <w:outlineLvl w:val="4"/>
    </w:pPr>
    <w:rPr>
      <w:b/>
    </w:rPr>
  </w:style>
  <w:style w:type="paragraph" w:styleId="Ttulo6">
    <w:name w:val="heading 6"/>
    <w:basedOn w:val="Normal"/>
    <w:next w:val="Normal"/>
    <w:link w:val="Ttulo6Car"/>
    <w:qFormat/>
    <w:pPr>
      <w:spacing w:before="240" w:after="60"/>
      <w:ind w:left="0" w:firstLine="0"/>
      <w:outlineLvl w:val="5"/>
    </w:pPr>
    <w:rPr>
      <w:rFonts w:ascii="Times New Roman" w:hAnsi="Times New Roman"/>
      <w:b/>
      <w:bCs/>
      <w:szCs w:val="22"/>
    </w:rPr>
  </w:style>
  <w:style w:type="paragraph" w:styleId="Ttulo7">
    <w:name w:val="heading 7"/>
    <w:basedOn w:val="Normal"/>
    <w:next w:val="Normal"/>
    <w:link w:val="Ttulo7Car"/>
    <w:qFormat/>
    <w:pPr>
      <w:spacing w:before="240" w:after="60"/>
      <w:ind w:left="0" w:firstLine="0"/>
      <w:outlineLvl w:val="6"/>
    </w:pPr>
    <w:rPr>
      <w:rFonts w:ascii="Times New Roman" w:hAnsi="Times New Roman"/>
      <w:sz w:val="24"/>
      <w:szCs w:val="24"/>
    </w:rPr>
  </w:style>
  <w:style w:type="paragraph" w:styleId="Ttulo8">
    <w:name w:val="heading 8"/>
    <w:basedOn w:val="Normal"/>
    <w:next w:val="Normal"/>
    <w:link w:val="Ttulo8Car"/>
    <w:qFormat/>
    <w:pPr>
      <w:spacing w:before="240" w:after="60"/>
      <w:ind w:left="0" w:firstLine="0"/>
      <w:outlineLvl w:val="7"/>
    </w:pPr>
    <w:rPr>
      <w:rFonts w:ascii="Times New Roman" w:hAnsi="Times New Roman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qFormat/>
    <w:pPr>
      <w:spacing w:before="240" w:after="60"/>
      <w:ind w:left="0" w:firstLine="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Textodebloque">
    <w:name w:val="Block Text"/>
    <w:basedOn w:val="Normal"/>
    <w:semiHidden/>
    <w:unhideWhenUsed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spacing w:line="276" w:lineRule="auto"/>
      <w:ind w:left="1152" w:right="1152" w:firstLine="0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  <w:lang w:eastAsia="es-CL"/>
    </w:rPr>
  </w:style>
  <w:style w:type="paragraph" w:styleId="Textoindependiente">
    <w:name w:val="Body Text"/>
    <w:basedOn w:val="Normal"/>
    <w:link w:val="TextoindependienteCar1"/>
    <w:pPr>
      <w:widowControl w:val="0"/>
      <w:spacing w:line="240" w:lineRule="auto"/>
      <w:ind w:left="0" w:firstLine="0"/>
    </w:pPr>
  </w:style>
  <w:style w:type="paragraph" w:styleId="Textoindependiente2">
    <w:name w:val="Body Text 2"/>
    <w:basedOn w:val="Normal"/>
    <w:link w:val="Textoindependiente2Car"/>
    <w:semiHidden/>
    <w:qFormat/>
    <w:pPr>
      <w:ind w:left="0" w:firstLine="0"/>
    </w:pPr>
  </w:style>
  <w:style w:type="paragraph" w:styleId="Textoindependiente3">
    <w:name w:val="Body Text 3"/>
    <w:basedOn w:val="Normal"/>
    <w:link w:val="Textoindependiente3Car"/>
    <w:semiHidden/>
    <w:unhideWhenUsed/>
    <w:pPr>
      <w:spacing w:after="120" w:line="276" w:lineRule="auto"/>
      <w:ind w:left="0" w:firstLine="0"/>
    </w:pPr>
    <w:rPr>
      <w:rFonts w:asciiTheme="minorHAnsi" w:hAnsiTheme="minorHAnsi" w:cs="Arial"/>
      <w:sz w:val="16"/>
      <w:szCs w:val="16"/>
      <w:lang w:eastAsia="es-CL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pPr>
      <w:widowControl/>
      <w:spacing w:line="276" w:lineRule="auto"/>
      <w:ind w:firstLine="360"/>
    </w:pPr>
    <w:rPr>
      <w:rFonts w:asciiTheme="minorHAnsi" w:hAnsiTheme="minorHAnsi" w:cs="Arial"/>
      <w:sz w:val="22"/>
      <w:szCs w:val="22"/>
      <w:lang w:eastAsia="es-CL"/>
    </w:rPr>
  </w:style>
  <w:style w:type="paragraph" w:styleId="Sangradetextonormal">
    <w:name w:val="Body Text Indent"/>
    <w:basedOn w:val="Normal"/>
    <w:link w:val="SangradetextonormalCar1"/>
    <w:semiHidden/>
    <w:qFormat/>
    <w:pPr>
      <w:suppressAutoHyphens/>
    </w:pPr>
    <w:rPr>
      <w:spacing w:val="-3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pPr>
      <w:suppressAutoHyphens w:val="0"/>
      <w:spacing w:line="276" w:lineRule="auto"/>
      <w:ind w:left="360" w:firstLine="360"/>
    </w:pPr>
    <w:rPr>
      <w:rFonts w:asciiTheme="minorHAnsi" w:hAnsiTheme="minorHAnsi" w:cs="Arial"/>
      <w:spacing w:val="0"/>
      <w:sz w:val="22"/>
      <w:szCs w:val="22"/>
      <w:lang w:eastAsia="es-CL"/>
    </w:rPr>
  </w:style>
  <w:style w:type="paragraph" w:styleId="Sangra2detindependiente">
    <w:name w:val="Body Text Indent 2"/>
    <w:basedOn w:val="Normal"/>
    <w:link w:val="Sangra2detindependienteCar"/>
    <w:semiHidden/>
    <w:qFormat/>
    <w:pPr>
      <w:ind w:left="284" w:firstLine="0"/>
    </w:pPr>
  </w:style>
  <w:style w:type="paragraph" w:styleId="Sangra3detindependiente">
    <w:name w:val="Body Text Indent 3"/>
    <w:basedOn w:val="Normal"/>
    <w:link w:val="Sangra3detindependienteCar"/>
    <w:qFormat/>
    <w:pPr>
      <w:spacing w:line="360" w:lineRule="atLeast"/>
      <w:ind w:firstLine="0"/>
    </w:pPr>
    <w:rPr>
      <w:rFonts w:ascii="Helvetica" w:hAnsi="Helvetica"/>
      <w:lang w:eastAsia="es-ES"/>
    </w:rPr>
  </w:style>
  <w:style w:type="paragraph" w:styleId="Descripcin">
    <w:name w:val="caption"/>
    <w:basedOn w:val="Normal"/>
    <w:next w:val="Normal"/>
    <w:unhideWhenUsed/>
    <w:qFormat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ierre">
    <w:name w:val="Closing"/>
    <w:basedOn w:val="Normal"/>
    <w:link w:val="CierreCar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Refdecomentario">
    <w:name w:val="annotation reference"/>
    <w:basedOn w:val="Fuentedeprrafopredeter"/>
    <w:semiHidden/>
    <w:unhideWhenUsed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pPr>
      <w:spacing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Pr>
      <w:b/>
      <w:bCs/>
    </w:rPr>
  </w:style>
  <w:style w:type="paragraph" w:styleId="Fecha">
    <w:name w:val="Date"/>
    <w:basedOn w:val="Normal"/>
    <w:next w:val="Normal"/>
    <w:link w:val="FechaCar"/>
    <w:uiPriority w:val="99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Mapadeldocumento">
    <w:name w:val="Document Map"/>
    <w:basedOn w:val="Normal"/>
    <w:link w:val="MapadeldocumentoCar"/>
    <w:semiHidden/>
    <w:qFormat/>
    <w:pPr>
      <w:shd w:val="clear" w:color="auto" w:fill="000080"/>
    </w:pPr>
    <w:rPr>
      <w:rFonts w:ascii="Tahoma" w:hAnsi="Tahoma"/>
    </w:r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fasis">
    <w:name w:val="Emphasis"/>
    <w:basedOn w:val="Fuentedeprrafopredeter"/>
    <w:uiPriority w:val="20"/>
    <w:rPr>
      <w:i/>
      <w:iCs/>
    </w:rPr>
  </w:style>
  <w:style w:type="character" w:styleId="Refdenotaalfinal">
    <w:name w:val="endnote reference"/>
    <w:basedOn w:val="Fuentedeprrafopredeter"/>
    <w:uiPriority w:val="99"/>
    <w:semiHidden/>
    <w:unhideWhenUsed/>
    <w:rPr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lang w:eastAsia="es-CL"/>
    </w:rPr>
  </w:style>
  <w:style w:type="paragraph" w:styleId="Direccinsobre">
    <w:name w:val="envelope address"/>
    <w:basedOn w:val="Normal"/>
    <w:uiPriority w:val="99"/>
    <w:semiHidden/>
    <w:unhideWhenUsed/>
    <w:pPr>
      <w:framePr w:w="7920" w:h="1980" w:hRule="exact" w:hSpace="180" w:wrap="auto" w:hAnchor="page" w:xAlign="center" w:yAlign="bottom"/>
      <w:spacing w:line="240" w:lineRule="auto"/>
      <w:ind w:left="2880" w:firstLine="0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Remitedesobre">
    <w:name w:val="envelope return"/>
    <w:basedOn w:val="Normal"/>
    <w:semiHidden/>
    <w:unhideWhenUsed/>
    <w:pPr>
      <w:spacing w:line="240" w:lineRule="auto"/>
      <w:ind w:left="0" w:firstLine="0"/>
    </w:pPr>
    <w:rPr>
      <w:rFonts w:asciiTheme="majorHAnsi" w:eastAsiaTheme="majorEastAsia" w:hAnsiTheme="majorHAnsi" w:cstheme="majorBidi"/>
      <w:lang w:eastAsia="es-CL"/>
    </w:rPr>
  </w:style>
  <w:style w:type="character" w:styleId="Hipervnculovisitado">
    <w:name w:val="FollowedHyperlink"/>
    <w:uiPriority w:val="99"/>
    <w:semiHidden/>
    <w:qFormat/>
    <w:rPr>
      <w:color w:val="800080"/>
      <w:u w:val="single"/>
    </w:rPr>
  </w:style>
  <w:style w:type="paragraph" w:styleId="Piedepgina">
    <w:name w:val="footer"/>
    <w:basedOn w:val="Normal"/>
    <w:link w:val="PiedepginaCar"/>
  </w:style>
  <w:style w:type="character" w:styleId="Refdenotaalpie">
    <w:name w:val="footnote reference"/>
    <w:basedOn w:val="Fuentedeprrafopredeter"/>
    <w:uiPriority w:val="99"/>
    <w:semiHidden/>
    <w:unhideWhenUsed/>
    <w:rPr>
      <w:rFonts w:cs="Times New Roman"/>
      <w:vertAlign w:val="superscript"/>
    </w:rPr>
  </w:style>
  <w:style w:type="paragraph" w:styleId="Textonotapie">
    <w:name w:val="footnote text"/>
    <w:basedOn w:val="Normal"/>
    <w:link w:val="TextonotapieCar"/>
    <w:unhideWhenUsed/>
    <w:pPr>
      <w:spacing w:line="276" w:lineRule="auto"/>
      <w:ind w:left="0" w:firstLine="0"/>
    </w:pPr>
    <w:rPr>
      <w:rFonts w:asciiTheme="minorHAnsi" w:hAnsiTheme="minorHAnsi" w:cs="Arial"/>
      <w:lang w:eastAsia="es-CL"/>
    </w:rPr>
  </w:style>
  <w:style w:type="paragraph" w:styleId="Encabezado">
    <w:name w:val="header"/>
    <w:basedOn w:val="Normal"/>
    <w:link w:val="EncabezadoCar"/>
    <w:qFormat/>
  </w:style>
  <w:style w:type="paragraph" w:styleId="DireccinHTML">
    <w:name w:val="HTML Address"/>
    <w:basedOn w:val="Normal"/>
    <w:link w:val="DireccinHTM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i/>
      <w:iCs/>
      <w:sz w:val="22"/>
      <w:szCs w:val="22"/>
      <w:lang w:eastAsia="es-CL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pPr>
      <w:spacing w:line="240" w:lineRule="auto"/>
      <w:ind w:left="0" w:firstLine="0"/>
    </w:pPr>
    <w:rPr>
      <w:rFonts w:ascii="Consolas" w:hAnsi="Consolas" w:cs="Arial"/>
      <w:lang w:eastAsia="es-CL"/>
    </w:rPr>
  </w:style>
  <w:style w:type="character" w:styleId="Hipervnculo">
    <w:name w:val="Hyperlink"/>
    <w:uiPriority w:val="99"/>
    <w:qFormat/>
    <w:rPr>
      <w:color w:val="0000FF"/>
      <w:u w:val="single"/>
    </w:rPr>
  </w:style>
  <w:style w:type="paragraph" w:styleId="ndice1">
    <w:name w:val="index 1"/>
    <w:basedOn w:val="Normal"/>
    <w:next w:val="Normal"/>
    <w:uiPriority w:val="99"/>
    <w:semiHidden/>
    <w:unhideWhenUsed/>
    <w:pPr>
      <w:spacing w:line="240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2">
    <w:name w:val="index 2"/>
    <w:basedOn w:val="Normal"/>
    <w:next w:val="Normal"/>
    <w:uiPriority w:val="99"/>
    <w:semiHidden/>
    <w:unhideWhenUsed/>
    <w:pPr>
      <w:spacing w:line="240" w:lineRule="auto"/>
      <w:ind w:left="4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3">
    <w:name w:val="index 3"/>
    <w:basedOn w:val="Normal"/>
    <w:next w:val="Normal"/>
    <w:uiPriority w:val="99"/>
    <w:semiHidden/>
    <w:unhideWhenUsed/>
    <w:pPr>
      <w:spacing w:line="240" w:lineRule="auto"/>
      <w:ind w:left="6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4">
    <w:name w:val="index 4"/>
    <w:basedOn w:val="Normal"/>
    <w:next w:val="Normal"/>
    <w:uiPriority w:val="99"/>
    <w:semiHidden/>
    <w:unhideWhenUsed/>
    <w:pPr>
      <w:spacing w:line="240" w:lineRule="auto"/>
      <w:ind w:left="8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5">
    <w:name w:val="index 5"/>
    <w:basedOn w:val="Normal"/>
    <w:next w:val="Normal"/>
    <w:uiPriority w:val="99"/>
    <w:semiHidden/>
    <w:unhideWhenUsed/>
    <w:pPr>
      <w:spacing w:line="240" w:lineRule="auto"/>
      <w:ind w:left="110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6">
    <w:name w:val="index 6"/>
    <w:basedOn w:val="Normal"/>
    <w:next w:val="Normal"/>
    <w:uiPriority w:val="99"/>
    <w:semiHidden/>
    <w:unhideWhenUsed/>
    <w:pPr>
      <w:spacing w:line="240" w:lineRule="auto"/>
      <w:ind w:left="13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7">
    <w:name w:val="index 7"/>
    <w:basedOn w:val="Normal"/>
    <w:next w:val="Normal"/>
    <w:uiPriority w:val="99"/>
    <w:semiHidden/>
    <w:unhideWhenUsed/>
    <w:pPr>
      <w:spacing w:line="240" w:lineRule="auto"/>
      <w:ind w:left="15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8">
    <w:name w:val="index 8"/>
    <w:basedOn w:val="Normal"/>
    <w:next w:val="Normal"/>
    <w:uiPriority w:val="99"/>
    <w:semiHidden/>
    <w:unhideWhenUsed/>
    <w:pPr>
      <w:spacing w:line="240" w:lineRule="auto"/>
      <w:ind w:left="17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9">
    <w:name w:val="index 9"/>
    <w:basedOn w:val="Normal"/>
    <w:next w:val="Normal"/>
    <w:uiPriority w:val="99"/>
    <w:semiHidden/>
    <w:unhideWhenUsed/>
    <w:pPr>
      <w:spacing w:line="240" w:lineRule="auto"/>
      <w:ind w:left="19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tulodendice">
    <w:name w:val="index heading"/>
    <w:basedOn w:val="Normal"/>
    <w:next w:val="ndice1"/>
    <w:uiPriority w:val="99"/>
    <w:semiHidden/>
    <w:unhideWhenUsed/>
    <w:pPr>
      <w:spacing w:line="276" w:lineRule="auto"/>
      <w:ind w:left="0" w:firstLine="0"/>
    </w:pPr>
    <w:rPr>
      <w:rFonts w:asciiTheme="majorHAnsi" w:eastAsiaTheme="majorEastAsia" w:hAnsiTheme="majorHAnsi" w:cstheme="majorBidi"/>
      <w:b/>
      <w:bCs/>
      <w:sz w:val="22"/>
      <w:szCs w:val="22"/>
      <w:lang w:eastAsia="es-CL"/>
    </w:rPr>
  </w:style>
  <w:style w:type="paragraph" w:styleId="Lista">
    <w:name w:val="List"/>
    <w:basedOn w:val="Normal"/>
    <w:semiHidden/>
    <w:unhideWhenUsed/>
    <w:pPr>
      <w:spacing w:line="276" w:lineRule="auto"/>
      <w:ind w:left="283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2">
    <w:name w:val="List 2"/>
    <w:basedOn w:val="Normal"/>
    <w:uiPriority w:val="99"/>
    <w:semiHidden/>
    <w:unhideWhenUsed/>
    <w:pPr>
      <w:spacing w:line="276" w:lineRule="auto"/>
      <w:ind w:left="566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3">
    <w:name w:val="List 3"/>
    <w:basedOn w:val="Normal"/>
    <w:semiHidden/>
    <w:unhideWhenUsed/>
    <w:pPr>
      <w:spacing w:line="276" w:lineRule="auto"/>
      <w:ind w:left="849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4">
    <w:name w:val="List 4"/>
    <w:basedOn w:val="Normal"/>
    <w:uiPriority w:val="99"/>
    <w:semiHidden/>
    <w:unhideWhenUsed/>
    <w:pPr>
      <w:spacing w:line="276" w:lineRule="auto"/>
      <w:ind w:left="1132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5">
    <w:name w:val="List 5"/>
    <w:basedOn w:val="Normal"/>
    <w:uiPriority w:val="99"/>
    <w:semiHidden/>
    <w:unhideWhenUsed/>
    <w:pPr>
      <w:spacing w:line="276" w:lineRule="auto"/>
      <w:ind w:left="1415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">
    <w:name w:val="List Bullet"/>
    <w:basedOn w:val="Normal"/>
    <w:uiPriority w:val="99"/>
    <w:qFormat/>
    <w:pPr>
      <w:numPr>
        <w:numId w:val="1"/>
      </w:numPr>
      <w:spacing w:line="240" w:lineRule="auto"/>
    </w:pPr>
    <w:rPr>
      <w:lang w:eastAsia="es-ES"/>
    </w:rPr>
  </w:style>
  <w:style w:type="paragraph" w:styleId="Listaconvietas2">
    <w:name w:val="List Bullet 2"/>
    <w:basedOn w:val="Normal"/>
    <w:semiHidden/>
    <w:unhideWhenUsed/>
    <w:pPr>
      <w:numPr>
        <w:numId w:val="2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3">
    <w:name w:val="List Bullet 3"/>
    <w:basedOn w:val="Normal"/>
    <w:semiHidden/>
    <w:unhideWhenUsed/>
    <w:pPr>
      <w:numPr>
        <w:numId w:val="3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4">
    <w:name w:val="List Bullet 4"/>
    <w:basedOn w:val="Normal"/>
    <w:semiHidden/>
    <w:unhideWhenUsed/>
    <w:pPr>
      <w:numPr>
        <w:numId w:val="4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5">
    <w:name w:val="List Bullet 5"/>
    <w:basedOn w:val="Normal"/>
    <w:semiHidden/>
    <w:unhideWhenUsed/>
    <w:pPr>
      <w:numPr>
        <w:numId w:val="5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">
    <w:name w:val="List Continue"/>
    <w:basedOn w:val="Normal"/>
    <w:uiPriority w:val="99"/>
    <w:semiHidden/>
    <w:unhideWhenUsed/>
    <w:pPr>
      <w:spacing w:after="120" w:line="276" w:lineRule="auto"/>
      <w:ind w:left="283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2">
    <w:name w:val="List Continue 2"/>
    <w:basedOn w:val="Normal"/>
    <w:uiPriority w:val="99"/>
    <w:semiHidden/>
    <w:unhideWhenUsed/>
    <w:pPr>
      <w:spacing w:after="120" w:line="276" w:lineRule="auto"/>
      <w:ind w:left="566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3">
    <w:name w:val="List Continue 3"/>
    <w:basedOn w:val="Normal"/>
    <w:uiPriority w:val="99"/>
    <w:semiHidden/>
    <w:unhideWhenUsed/>
    <w:pPr>
      <w:spacing w:after="120" w:line="276" w:lineRule="auto"/>
      <w:ind w:left="849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4">
    <w:name w:val="List Continue 4"/>
    <w:basedOn w:val="Normal"/>
    <w:uiPriority w:val="99"/>
    <w:semiHidden/>
    <w:unhideWhenUsed/>
    <w:pPr>
      <w:spacing w:after="120" w:line="276" w:lineRule="auto"/>
      <w:ind w:left="1132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5">
    <w:name w:val="List Continue 5"/>
    <w:basedOn w:val="Normal"/>
    <w:uiPriority w:val="99"/>
    <w:semiHidden/>
    <w:unhideWhenUsed/>
    <w:pPr>
      <w:spacing w:after="120" w:line="276" w:lineRule="auto"/>
      <w:ind w:left="1415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">
    <w:name w:val="List Number"/>
    <w:basedOn w:val="Normal"/>
    <w:semiHidden/>
    <w:unhideWhenUsed/>
    <w:pPr>
      <w:numPr>
        <w:numId w:val="6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2">
    <w:name w:val="List Number 2"/>
    <w:basedOn w:val="Normal"/>
    <w:uiPriority w:val="99"/>
    <w:semiHidden/>
    <w:unhideWhenUsed/>
    <w:pPr>
      <w:numPr>
        <w:numId w:val="7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3">
    <w:name w:val="List Number 3"/>
    <w:basedOn w:val="Normal"/>
    <w:uiPriority w:val="99"/>
    <w:semiHidden/>
    <w:unhideWhenUsed/>
    <w:pPr>
      <w:numPr>
        <w:numId w:val="8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4">
    <w:name w:val="List Number 4"/>
    <w:basedOn w:val="Normal"/>
    <w:uiPriority w:val="99"/>
    <w:semiHidden/>
    <w:unhideWhenUsed/>
    <w:pPr>
      <w:numPr>
        <w:numId w:val="9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5">
    <w:name w:val="List Number 5"/>
    <w:basedOn w:val="Normal"/>
    <w:semiHidden/>
    <w:unhideWhenUsed/>
    <w:pPr>
      <w:numPr>
        <w:numId w:val="10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Textomacro">
    <w:name w:val="macro"/>
    <w:link w:val="TextomacroCar"/>
    <w:uiPriority w:val="99"/>
    <w:semiHidden/>
    <w:unhideWhenUsed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76" w:lineRule="auto"/>
      <w:jc w:val="both"/>
    </w:pPr>
    <w:rPr>
      <w:rFonts w:ascii="Consolas" w:hAnsi="Consolas" w:cs="Arial"/>
      <w:lang w:val="es-CL" w:eastAsia="es-CL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  <w:ind w:left="0" w:firstLine="0"/>
    </w:pPr>
    <w:rPr>
      <w:rFonts w:ascii="Times New Roman" w:hAnsi="Times New Roman" w:cs="Arial"/>
      <w:sz w:val="24"/>
      <w:szCs w:val="24"/>
      <w:lang w:eastAsia="es-CL"/>
    </w:rPr>
  </w:style>
  <w:style w:type="paragraph" w:styleId="Sangranormal">
    <w:name w:val="Normal Indent"/>
    <w:basedOn w:val="Normal"/>
    <w:uiPriority w:val="99"/>
    <w:semiHidden/>
    <w:unhideWhenUsed/>
    <w:pPr>
      <w:spacing w:line="276" w:lineRule="auto"/>
      <w:ind w:left="72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Encabezadodenota">
    <w:name w:val="Note Heading"/>
    <w:basedOn w:val="Normal"/>
    <w:next w:val="Normal"/>
    <w:link w:val="EncabezadodenotaCar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merodepgina">
    <w:name w:val="page number"/>
    <w:basedOn w:val="Fuentedeprrafopredeter"/>
    <w:semiHidden/>
  </w:style>
  <w:style w:type="paragraph" w:styleId="Textosinformato">
    <w:name w:val="Plain Text"/>
    <w:basedOn w:val="Normal"/>
    <w:link w:val="TextosinformatoCar"/>
    <w:semiHidden/>
    <w:unhideWhenUsed/>
    <w:pPr>
      <w:spacing w:line="240" w:lineRule="auto"/>
      <w:ind w:left="0" w:firstLine="0"/>
    </w:pPr>
    <w:rPr>
      <w:rFonts w:ascii="Consolas" w:hAnsi="Consolas" w:cs="Arial"/>
      <w:sz w:val="21"/>
      <w:szCs w:val="21"/>
      <w:lang w:eastAsia="es-CL"/>
    </w:rPr>
  </w:style>
  <w:style w:type="paragraph" w:styleId="Saludo">
    <w:name w:val="Salutation"/>
    <w:basedOn w:val="Normal"/>
    <w:next w:val="Normal"/>
    <w:link w:val="SaludoCar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Firma">
    <w:name w:val="Signature"/>
    <w:basedOn w:val="Normal"/>
    <w:link w:val="FirmaCar"/>
    <w:uiPriority w:val="99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Textoennegrita">
    <w:name w:val="Strong"/>
    <w:basedOn w:val="Fuentedeprrafopredeter"/>
    <w:qFormat/>
    <w:rPr>
      <w:rFonts w:cs="Times New Roman"/>
      <w:b/>
      <w:bCs/>
    </w:rPr>
  </w:style>
  <w:style w:type="paragraph" w:styleId="Subttulo">
    <w:name w:val="Subtitle"/>
    <w:basedOn w:val="Normal"/>
    <w:next w:val="Normal"/>
    <w:link w:val="SubttuloCar"/>
    <w:qFormat/>
    <w:pPr>
      <w:spacing w:after="160" w:line="276" w:lineRule="auto"/>
    </w:pPr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eastAsia="es-CL"/>
    </w:rPr>
  </w:style>
  <w:style w:type="table" w:styleId="Tablaconcuadrcula">
    <w:name w:val="Table Grid"/>
    <w:basedOn w:val="Tab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consangra">
    <w:name w:val="table of authorities"/>
    <w:basedOn w:val="Normal"/>
    <w:next w:val="Normal"/>
    <w:uiPriority w:val="99"/>
    <w:semiHidden/>
    <w:unhideWhenUsed/>
    <w:pPr>
      <w:spacing w:line="276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abladeilustraciones">
    <w:name w:val="table of figures"/>
    <w:basedOn w:val="Normal"/>
    <w:next w:val="Normal"/>
    <w:unhideWhenUsed/>
    <w:pPr>
      <w:widowControl w:val="0"/>
      <w:spacing w:line="240" w:lineRule="auto"/>
      <w:ind w:left="0" w:firstLine="0"/>
    </w:pPr>
    <w:rPr>
      <w:rFonts w:ascii="Calibri" w:hAnsi="Calibri" w:cs="Arial"/>
      <w:sz w:val="22"/>
      <w:lang w:eastAsia="es-MX"/>
    </w:rPr>
  </w:style>
  <w:style w:type="paragraph" w:styleId="Ttulo">
    <w:name w:val="Title"/>
    <w:basedOn w:val="Normal"/>
    <w:next w:val="Normal"/>
    <w:link w:val="TtuloCar"/>
    <w:qFormat/>
    <w:pPr>
      <w:jc w:val="center"/>
    </w:pPr>
    <w:rPr>
      <w:b/>
      <w:snapToGrid w:val="0"/>
      <w:color w:val="000000"/>
      <w:sz w:val="40"/>
      <w:lang w:val="pt-PT" w:eastAsia="es-ES"/>
    </w:rPr>
  </w:style>
  <w:style w:type="paragraph" w:styleId="Encabezadodelista">
    <w:name w:val="toa heading"/>
    <w:basedOn w:val="Normal"/>
    <w:next w:val="Normal"/>
    <w:uiPriority w:val="99"/>
    <w:semiHidden/>
    <w:unhideWhenUsed/>
    <w:pPr>
      <w:spacing w:before="120" w:line="276" w:lineRule="auto"/>
      <w:ind w:left="0" w:firstLine="0"/>
    </w:pPr>
    <w:rPr>
      <w:rFonts w:asciiTheme="majorHAnsi" w:eastAsiaTheme="majorEastAsia" w:hAnsiTheme="majorHAnsi" w:cstheme="majorBidi"/>
      <w:b/>
      <w:bCs/>
      <w:sz w:val="24"/>
      <w:szCs w:val="24"/>
      <w:lang w:eastAsia="es-CL"/>
    </w:rPr>
  </w:style>
  <w:style w:type="paragraph" w:styleId="TDC1">
    <w:name w:val="toc 1"/>
    <w:basedOn w:val="Normal"/>
    <w:next w:val="Normal"/>
    <w:uiPriority w:val="39"/>
    <w:qFormat/>
    <w:pPr>
      <w:tabs>
        <w:tab w:val="right" w:leader="dot" w:pos="9593"/>
      </w:tabs>
      <w:ind w:left="724" w:right="378" w:hanging="543"/>
    </w:pPr>
    <w:rPr>
      <w:b/>
    </w:rPr>
  </w:style>
  <w:style w:type="paragraph" w:styleId="TDC2">
    <w:name w:val="toc 2"/>
    <w:basedOn w:val="Normal"/>
    <w:next w:val="Normal"/>
    <w:uiPriority w:val="39"/>
    <w:qFormat/>
    <w:pPr>
      <w:tabs>
        <w:tab w:val="left" w:pos="960"/>
        <w:tab w:val="right" w:leader="dot" w:pos="9593"/>
        <w:tab w:val="right" w:leader="dot" w:pos="9961"/>
      </w:tabs>
      <w:ind w:left="724" w:right="378" w:hanging="543"/>
    </w:pPr>
  </w:style>
  <w:style w:type="paragraph" w:styleId="TDC3">
    <w:name w:val="toc 3"/>
    <w:basedOn w:val="Normal"/>
    <w:next w:val="Normal"/>
    <w:uiPriority w:val="39"/>
    <w:unhideWhenUsed/>
    <w:qFormat/>
    <w:pPr>
      <w:tabs>
        <w:tab w:val="left" w:pos="958"/>
        <w:tab w:val="right" w:pos="9594"/>
      </w:tabs>
      <w:ind w:left="725" w:right="380" w:hanging="544"/>
    </w:pPr>
    <w:rPr>
      <w:b/>
      <w:bCs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DC4">
    <w:name w:val="toc 4"/>
    <w:basedOn w:val="Normal"/>
    <w:next w:val="Normal"/>
    <w:unhideWhenUsed/>
    <w:pPr>
      <w:spacing w:after="100" w:line="276" w:lineRule="auto"/>
      <w:ind w:left="725" w:right="380" w:hanging="544"/>
      <w:jc w:val="left"/>
    </w:pPr>
    <w:rPr>
      <w:rFonts w:eastAsiaTheme="minorEastAsia" w:cstheme="minorBidi"/>
      <w:szCs w:val="22"/>
      <w:lang w:eastAsia="es-CL"/>
    </w:rPr>
  </w:style>
  <w:style w:type="paragraph" w:styleId="TDC5">
    <w:name w:val="toc 5"/>
    <w:basedOn w:val="Normal"/>
    <w:next w:val="Normal"/>
    <w:unhideWhenUsed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6">
    <w:name w:val="toc 6"/>
    <w:basedOn w:val="Normal"/>
    <w:next w:val="Normal"/>
    <w:unhideWhenUsed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7">
    <w:name w:val="toc 7"/>
    <w:basedOn w:val="Normal"/>
    <w:next w:val="Normal"/>
    <w:unhideWhenUsed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8">
    <w:name w:val="toc 8"/>
    <w:basedOn w:val="Normal"/>
    <w:next w:val="Normal"/>
    <w:unhideWhenUsed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9">
    <w:name w:val="toc 9"/>
    <w:basedOn w:val="Normal"/>
    <w:next w:val="Normal"/>
    <w:unhideWhenUsed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Prrafodelista">
    <w:name w:val="List Paragraph"/>
    <w:basedOn w:val="Normal"/>
    <w:link w:val="PrrafodelistaCar"/>
    <w:uiPriority w:val="1"/>
    <w:qFormat/>
    <w:pPr>
      <w:ind w:left="708"/>
    </w:pPr>
  </w:style>
  <w:style w:type="paragraph" w:customStyle="1" w:styleId="default">
    <w:name w:val="default"/>
    <w:basedOn w:val="Normal"/>
    <w:uiPriority w:val="99"/>
    <w:qFormat/>
    <w:pPr>
      <w:autoSpaceDE w:val="0"/>
      <w:autoSpaceDN w:val="0"/>
      <w:spacing w:line="240" w:lineRule="auto"/>
      <w:ind w:left="0" w:firstLine="0"/>
      <w:jc w:val="left"/>
    </w:pPr>
    <w:rPr>
      <w:rFonts w:eastAsia="Calibri" w:cs="Arial"/>
      <w:color w:val="000000"/>
      <w:sz w:val="24"/>
      <w:szCs w:val="24"/>
      <w:lang w:eastAsia="es-CL"/>
    </w:rPr>
  </w:style>
  <w:style w:type="paragraph" w:customStyle="1" w:styleId="EstiloSangrafrancesa0cm">
    <w:name w:val="Estilo Sangría francesa:  0 cm"/>
    <w:basedOn w:val="Normal"/>
    <w:qFormat/>
    <w:pPr>
      <w:spacing w:before="120" w:after="120"/>
      <w:ind w:firstLine="0"/>
    </w:pPr>
    <w:rPr>
      <w:sz w:val="22"/>
    </w:rPr>
  </w:style>
  <w:style w:type="character" w:customStyle="1" w:styleId="TextodegloboCar">
    <w:name w:val="Texto de globo Car"/>
    <w:link w:val="Textodeglobo"/>
    <w:uiPriority w:val="99"/>
    <w:semiHidden/>
    <w:qFormat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link w:val="Ttulo2"/>
    <w:qFormat/>
    <w:rPr>
      <w:rFonts w:ascii="Arial Negrita" w:hAnsi="Arial Negrita"/>
      <w:b/>
      <w:sz w:val="22"/>
      <w:szCs w:val="22"/>
      <w:lang w:val="es-CL" w:eastAsia="en-US"/>
    </w:rPr>
  </w:style>
  <w:style w:type="paragraph" w:customStyle="1" w:styleId="Reviso1">
    <w:name w:val="Revisão1"/>
    <w:hidden/>
    <w:uiPriority w:val="99"/>
    <w:semiHidden/>
    <w:rPr>
      <w:rFonts w:ascii="Arial" w:hAnsi="Arial"/>
      <w:lang w:val="es-ES" w:eastAsia="en-US"/>
    </w:rPr>
  </w:style>
  <w:style w:type="paragraph" w:customStyle="1" w:styleId="Nmeracionletras">
    <w:name w:val="Númeracion (letras)"/>
    <w:basedOn w:val="Normal"/>
    <w:link w:val="NmeracionletrasCar"/>
    <w:qFormat/>
    <w:pPr>
      <w:numPr>
        <w:numId w:val="11"/>
      </w:numPr>
    </w:pPr>
  </w:style>
  <w:style w:type="character" w:customStyle="1" w:styleId="NmeracionletrasCar">
    <w:name w:val="Númeracion (letras) Car"/>
    <w:basedOn w:val="Fuentedeprrafopredeter"/>
    <w:link w:val="Nmeracionletras"/>
    <w:rPr>
      <w:rFonts w:ascii="Arial" w:hAnsi="Arial"/>
      <w:lang w:val="es-CL" w:eastAsia="en-U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Car">
    <w:name w:val="Título Car"/>
    <w:basedOn w:val="Fuentedeprrafopredeter"/>
    <w:link w:val="Ttulo"/>
    <w:rPr>
      <w:rFonts w:ascii="Arial" w:hAnsi="Arial"/>
      <w:b/>
      <w:snapToGrid w:val="0"/>
      <w:color w:val="000000"/>
      <w:sz w:val="40"/>
      <w:lang w:val="pt-PT"/>
    </w:rPr>
  </w:style>
  <w:style w:type="paragraph" w:customStyle="1" w:styleId="Im3Vietanormal1">
    <w:name w:val="Im3_Viñeta normal 1"/>
    <w:basedOn w:val="Prrafodelista"/>
    <w:link w:val="Im3Vietanormal1Car"/>
    <w:qFormat/>
    <w:pPr>
      <w:widowControl w:val="0"/>
      <w:spacing w:line="276" w:lineRule="auto"/>
      <w:ind w:left="567" w:firstLine="0"/>
      <w:contextualSpacing/>
    </w:pPr>
    <w:rPr>
      <w:rFonts w:cs="Arial"/>
      <w:spacing w:val="-1"/>
      <w:w w:val="97"/>
      <w:lang w:eastAsia="es-MX"/>
    </w:rPr>
  </w:style>
  <w:style w:type="paragraph" w:customStyle="1" w:styleId="VietaIM3">
    <w:name w:val="Viñeta (IM3)"/>
    <w:basedOn w:val="Prrafodelista"/>
    <w:link w:val="VietaIM3Car"/>
    <w:qFormat/>
    <w:pPr>
      <w:widowControl w:val="0"/>
      <w:numPr>
        <w:numId w:val="12"/>
      </w:numPr>
      <w:spacing w:line="240" w:lineRule="auto"/>
      <w:contextualSpacing/>
    </w:pPr>
    <w:rPr>
      <w:rFonts w:asciiTheme="minorHAnsi" w:hAnsiTheme="minorHAnsi" w:cstheme="minorHAnsi"/>
      <w:sz w:val="24"/>
      <w:lang w:eastAsia="es-MX"/>
    </w:rPr>
  </w:style>
  <w:style w:type="character" w:customStyle="1" w:styleId="VietaIM3Car">
    <w:name w:val="Viñeta (IM3) Car"/>
    <w:basedOn w:val="Fuentedeprrafopredeter"/>
    <w:link w:val="VietaIM3"/>
    <w:rPr>
      <w:rFonts w:asciiTheme="minorHAnsi" w:hAnsiTheme="minorHAnsi" w:cstheme="minorHAnsi"/>
      <w:sz w:val="24"/>
      <w:lang w:val="es-CL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Arial" w:hAnsi="Arial"/>
      <w:lang w:val="es-C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rFonts w:ascii="Arial" w:hAnsi="Arial"/>
      <w:b/>
      <w:bCs/>
      <w:lang w:val="es-CL" w:eastAsia="en-US"/>
    </w:rPr>
  </w:style>
  <w:style w:type="paragraph" w:customStyle="1" w:styleId="TextoIM3">
    <w:name w:val="Texto IM3"/>
    <w:basedOn w:val="Normal"/>
    <w:link w:val="TextoIM3Car"/>
    <w:pPr>
      <w:widowControl w:val="0"/>
      <w:spacing w:line="276" w:lineRule="auto"/>
      <w:ind w:firstLine="0"/>
    </w:pPr>
    <w:rPr>
      <w:rFonts w:ascii="Frutiger-Light" w:hAnsi="Frutiger-Light" w:cs="Arial"/>
      <w:sz w:val="24"/>
      <w:lang w:val="es-ES" w:eastAsia="es-MX"/>
    </w:rPr>
  </w:style>
  <w:style w:type="character" w:customStyle="1" w:styleId="TextoIM3Car">
    <w:name w:val="Texto IM3 Car"/>
    <w:link w:val="TextoIM3"/>
    <w:locked/>
    <w:rPr>
      <w:rFonts w:ascii="Frutiger-Light" w:hAnsi="Frutiger-Light" w:cs="Arial"/>
      <w:sz w:val="24"/>
      <w:lang w:eastAsia="es-MX"/>
    </w:rPr>
  </w:style>
  <w:style w:type="character" w:customStyle="1" w:styleId="Ttulo1Car">
    <w:name w:val="Título 1 Car"/>
    <w:basedOn w:val="Fuentedeprrafopredeter"/>
    <w:link w:val="Ttulo1"/>
    <w:locked/>
    <w:rPr>
      <w:rFonts w:ascii="Arial Negrita" w:hAnsi="Arial Negrita"/>
      <w:b/>
      <w:caps/>
      <w:sz w:val="24"/>
      <w:szCs w:val="24"/>
      <w:lang w:val="es-CL" w:eastAsia="en-US"/>
    </w:rPr>
  </w:style>
  <w:style w:type="character" w:customStyle="1" w:styleId="Ttulo3Car">
    <w:name w:val="Título 3 Car"/>
    <w:basedOn w:val="Fuentedeprrafopredeter"/>
    <w:link w:val="Ttulo3"/>
    <w:uiPriority w:val="9"/>
    <w:locked/>
    <w:rPr>
      <w:rFonts w:ascii="Arial" w:hAnsi="Arial" w:cs="Arial"/>
      <w:b/>
      <w:bCs/>
      <w:lang w:val="es-CL" w:eastAsia="en-US"/>
    </w:rPr>
  </w:style>
  <w:style w:type="character" w:customStyle="1" w:styleId="Ttulo4Car">
    <w:name w:val="Título 4 Car"/>
    <w:basedOn w:val="Fuentedeprrafopredeter"/>
    <w:link w:val="Ttulo4"/>
    <w:locked/>
    <w:rPr>
      <w:rFonts w:ascii="Arial" w:hAnsi="Arial"/>
      <w:bCs/>
      <w:lang w:val="es-CL" w:eastAsia="en-US"/>
    </w:rPr>
  </w:style>
  <w:style w:type="character" w:customStyle="1" w:styleId="Ttulo5Car">
    <w:name w:val="Título 5 Car"/>
    <w:basedOn w:val="Fuentedeprrafopredeter"/>
    <w:link w:val="Ttulo5"/>
    <w:locked/>
    <w:rPr>
      <w:rFonts w:ascii="Arial" w:hAnsi="Arial"/>
      <w:b/>
      <w:lang w:val="es-CL" w:eastAsia="en-US"/>
    </w:rPr>
  </w:style>
  <w:style w:type="character" w:customStyle="1" w:styleId="Ttulo6Car">
    <w:name w:val="Título 6 Car"/>
    <w:basedOn w:val="Fuentedeprrafopredeter"/>
    <w:link w:val="Ttulo6"/>
    <w:locked/>
    <w:rPr>
      <w:b/>
      <w:bCs/>
      <w:szCs w:val="22"/>
      <w:lang w:val="es-CL" w:eastAsia="en-US"/>
    </w:rPr>
  </w:style>
  <w:style w:type="character" w:customStyle="1" w:styleId="Ttulo7Car">
    <w:name w:val="Título 7 Car"/>
    <w:basedOn w:val="Fuentedeprrafopredeter"/>
    <w:link w:val="Ttulo7"/>
    <w:locked/>
    <w:rPr>
      <w:sz w:val="24"/>
      <w:szCs w:val="24"/>
      <w:lang w:val="es-CL" w:eastAsia="en-US"/>
    </w:rPr>
  </w:style>
  <w:style w:type="character" w:customStyle="1" w:styleId="Ttulo8Car">
    <w:name w:val="Título 8 Car"/>
    <w:basedOn w:val="Fuentedeprrafopredeter"/>
    <w:link w:val="Ttulo8"/>
    <w:locked/>
    <w:rPr>
      <w:i/>
      <w:iCs/>
      <w:sz w:val="24"/>
      <w:szCs w:val="24"/>
      <w:lang w:val="es-CL" w:eastAsia="en-US"/>
    </w:rPr>
  </w:style>
  <w:style w:type="character" w:customStyle="1" w:styleId="Ttulo9Car">
    <w:name w:val="Título 9 Car"/>
    <w:basedOn w:val="Fuentedeprrafopredeter"/>
    <w:link w:val="Ttulo9"/>
    <w:locked/>
    <w:rPr>
      <w:rFonts w:ascii="Arial" w:hAnsi="Arial" w:cs="Arial"/>
      <w:szCs w:val="22"/>
      <w:lang w:val="es-CL" w:eastAsia="en-US"/>
    </w:rPr>
  </w:style>
  <w:style w:type="character" w:customStyle="1" w:styleId="EncabezadoCar">
    <w:name w:val="Encabezado Car"/>
    <w:basedOn w:val="Fuentedeprrafopredeter"/>
    <w:link w:val="Encabezado"/>
    <w:locked/>
    <w:rPr>
      <w:rFonts w:ascii="Arial" w:hAnsi="Arial"/>
      <w:lang w:val="es-C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Pr>
      <w:rFonts w:ascii="Arial" w:hAnsi="Arial"/>
      <w:lang w:val="es-C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locked/>
    <w:rPr>
      <w:rFonts w:ascii="Helvetica" w:hAnsi="Helvetica"/>
    </w:rPr>
  </w:style>
  <w:style w:type="paragraph" w:customStyle="1" w:styleId="A04">
    <w:name w:val="A04"/>
    <w:basedOn w:val="Normal"/>
    <w:pPr>
      <w:widowControl w:val="0"/>
      <w:tabs>
        <w:tab w:val="left" w:pos="-720"/>
      </w:tabs>
      <w:suppressAutoHyphens/>
      <w:ind w:left="426" w:right="-34" w:firstLine="0"/>
    </w:pPr>
    <w:rPr>
      <w:rFonts w:ascii="Univers" w:hAnsi="Univers" w:cs="Univers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uiPriority w:val="99"/>
    <w:locked/>
    <w:rPr>
      <w:rFonts w:ascii="Courier New" w:hAnsi="Courier New" w:cs="Times New Roman"/>
      <w:sz w:val="20"/>
      <w:szCs w:val="20"/>
      <w:lang w:eastAsia="es-MX"/>
    </w:rPr>
  </w:style>
  <w:style w:type="paragraph" w:customStyle="1" w:styleId="Prrafodelista1">
    <w:name w:val="Párrafo de lista1"/>
    <w:basedOn w:val="Normal"/>
    <w:pPr>
      <w:widowControl w:val="0"/>
      <w:spacing w:line="240" w:lineRule="auto"/>
      <w:ind w:left="720" w:firstLine="0"/>
      <w:contextualSpacing/>
    </w:pPr>
    <w:rPr>
      <w:rFonts w:ascii="Courier New" w:hAnsi="Courier New" w:cs="Arial"/>
      <w:sz w:val="24"/>
      <w:lang w:val="en-US" w:eastAsia="es-MX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Lines/>
      <w:tabs>
        <w:tab w:val="left" w:pos="3907"/>
        <w:tab w:val="left" w:pos="8931"/>
      </w:tabs>
      <w:suppressAutoHyphens w:val="0"/>
      <w:spacing w:before="480" w:line="360" w:lineRule="auto"/>
      <w:ind w:left="360" w:hanging="360"/>
      <w:jc w:val="left"/>
      <w:outlineLvl w:val="9"/>
    </w:pPr>
    <w:rPr>
      <w:rFonts w:ascii="Cambria" w:hAnsi="Cambria" w:cs="Arial"/>
      <w:b w:val="0"/>
      <w:bCs/>
      <w:color w:val="365F91"/>
      <w:sz w:val="28"/>
      <w:szCs w:val="28"/>
      <w:lang w:val="es-ES" w:eastAsia="es-ES"/>
    </w:rPr>
  </w:style>
  <w:style w:type="paragraph" w:styleId="Sinespaciado">
    <w:name w:val="No Spacing"/>
    <w:link w:val="SinespaciadoCar"/>
    <w:uiPriority w:val="1"/>
    <w:qFormat/>
    <w:pPr>
      <w:widowControl w:val="0"/>
      <w:jc w:val="both"/>
    </w:pPr>
    <w:rPr>
      <w:rFonts w:ascii="Courier New" w:hAnsi="Courier New"/>
      <w:sz w:val="22"/>
      <w:szCs w:val="22"/>
      <w:lang w:val="es-CL" w:eastAsia="es-MX"/>
    </w:rPr>
  </w:style>
  <w:style w:type="character" w:customStyle="1" w:styleId="SinespaciadoCar">
    <w:name w:val="Sin espaciado Car"/>
    <w:link w:val="Sinespaciado"/>
    <w:locked/>
    <w:rPr>
      <w:rFonts w:ascii="Courier New" w:hAnsi="Courier New"/>
      <w:sz w:val="22"/>
      <w:szCs w:val="22"/>
      <w:lang w:val="es-CL" w:eastAsia="es-MX"/>
    </w:rPr>
  </w:style>
  <w:style w:type="paragraph" w:customStyle="1" w:styleId="Vieta41">
    <w:name w:val="Viñeta 4.1"/>
    <w:basedOn w:val="TextoIM3"/>
    <w:link w:val="Vieta41Car"/>
    <w:pPr>
      <w:numPr>
        <w:numId w:val="13"/>
      </w:numPr>
    </w:pPr>
    <w:rPr>
      <w:sz w:val="20"/>
      <w:szCs w:val="24"/>
    </w:rPr>
  </w:style>
  <w:style w:type="character" w:customStyle="1" w:styleId="Vieta41Car">
    <w:name w:val="Viñeta 4.1 Car"/>
    <w:link w:val="Vieta41"/>
    <w:locked/>
    <w:rPr>
      <w:rFonts w:ascii="Frutiger-Light" w:hAnsi="Frutiger-Light" w:cs="Arial"/>
      <w:szCs w:val="24"/>
      <w:lang w:eastAsia="es-MX"/>
    </w:rPr>
  </w:style>
  <w:style w:type="paragraph" w:customStyle="1" w:styleId="Default0">
    <w:name w:val="Default"/>
    <w:pPr>
      <w:autoSpaceDE w:val="0"/>
      <w:autoSpaceDN w:val="0"/>
      <w:adjustRightInd w:val="0"/>
    </w:pPr>
    <w:rPr>
      <w:rFonts w:ascii="Frutiger-Light" w:hAnsi="Frutiger-Light" w:cs="Frutiger-Light"/>
      <w:color w:val="000000"/>
      <w:sz w:val="24"/>
      <w:szCs w:val="24"/>
      <w:lang w:val="es-CL" w:eastAsia="es-ES"/>
    </w:rPr>
  </w:style>
  <w:style w:type="paragraph" w:customStyle="1" w:styleId="Texto">
    <w:name w:val="Texto__"/>
    <w:basedOn w:val="Normal"/>
    <w:link w:val="TextoCar"/>
    <w:pPr>
      <w:widowControl w:val="0"/>
      <w:spacing w:line="240" w:lineRule="auto"/>
      <w:ind w:firstLine="0"/>
    </w:pPr>
    <w:rPr>
      <w:rFonts w:ascii="Frutiger-Bold" w:hAnsi="Frutiger-Bold" w:cs="Arial"/>
      <w:lang w:val="es-ES" w:eastAsia="es-MX"/>
    </w:rPr>
  </w:style>
  <w:style w:type="character" w:customStyle="1" w:styleId="TextoCar">
    <w:name w:val="Texto__ Car"/>
    <w:link w:val="Texto"/>
    <w:locked/>
    <w:rPr>
      <w:rFonts w:ascii="Frutiger-Bold" w:hAnsi="Frutiger-Bold" w:cs="Arial"/>
      <w:lang w:eastAsia="es-MX"/>
    </w:rPr>
  </w:style>
  <w:style w:type="paragraph" w:customStyle="1" w:styleId="Vieta3">
    <w:name w:val="Viñeta 3"/>
    <w:basedOn w:val="TextoIM3"/>
    <w:link w:val="Vieta3Car"/>
    <w:pPr>
      <w:numPr>
        <w:numId w:val="14"/>
      </w:numPr>
    </w:pPr>
    <w:rPr>
      <w:sz w:val="20"/>
      <w:szCs w:val="24"/>
    </w:rPr>
  </w:style>
  <w:style w:type="character" w:customStyle="1" w:styleId="Vieta3Car">
    <w:name w:val="Viñeta 3 Car"/>
    <w:link w:val="Vieta3"/>
    <w:locked/>
    <w:rPr>
      <w:rFonts w:ascii="Frutiger-Light" w:hAnsi="Frutiger-Light" w:cs="Arial"/>
      <w:szCs w:val="24"/>
      <w:lang w:eastAsia="es-MX"/>
    </w:rPr>
  </w:style>
  <w:style w:type="paragraph" w:customStyle="1" w:styleId="TtuloTabla">
    <w:name w:val="Título Tabla"/>
    <w:basedOn w:val="Normal"/>
    <w:link w:val="TtuloTablaCar"/>
    <w:pPr>
      <w:widowControl w:val="0"/>
      <w:spacing w:line="276" w:lineRule="auto"/>
      <w:ind w:left="0" w:firstLine="0"/>
      <w:jc w:val="center"/>
    </w:pPr>
    <w:rPr>
      <w:rFonts w:ascii="Frutiger-Light" w:hAnsi="Frutiger-Light" w:cs="Arial"/>
      <w:lang w:val="es-ES" w:eastAsia="es-MX"/>
    </w:rPr>
  </w:style>
  <w:style w:type="character" w:customStyle="1" w:styleId="TtuloTablaCar">
    <w:name w:val="Título Tabla Car"/>
    <w:link w:val="TtuloTabla"/>
    <w:locked/>
    <w:rPr>
      <w:rFonts w:ascii="Frutiger-Light" w:hAnsi="Frutiger-Light" w:cs="Arial"/>
      <w:lang w:eastAsia="es-MX"/>
    </w:rPr>
  </w:style>
  <w:style w:type="paragraph" w:customStyle="1" w:styleId="CentradoFigura">
    <w:name w:val="Centrado Figura"/>
    <w:basedOn w:val="TtuloTabla"/>
    <w:link w:val="CentradoFiguraCar"/>
  </w:style>
  <w:style w:type="character" w:customStyle="1" w:styleId="CentradoFiguraCar">
    <w:name w:val="Centrado Figura Car"/>
    <w:link w:val="CentradoFigura"/>
    <w:locked/>
    <w:rPr>
      <w:rFonts w:ascii="Frutiger-Light" w:hAnsi="Frutiger-Light" w:cs="Arial"/>
      <w:lang w:eastAsia="es-MX"/>
    </w:rPr>
  </w:style>
  <w:style w:type="paragraph" w:customStyle="1" w:styleId="Im3Figura">
    <w:name w:val="Im3_Figura"/>
    <w:basedOn w:val="TtuloTabla"/>
    <w:link w:val="Im3FiguraCar"/>
    <w:qFormat/>
    <w:rPr>
      <w:rFonts w:ascii="Calibri" w:hAnsi="Calibri"/>
    </w:rPr>
  </w:style>
  <w:style w:type="character" w:customStyle="1" w:styleId="Im3FiguraCar">
    <w:name w:val="Im3_Figura Car"/>
    <w:link w:val="Im3Figura"/>
    <w:locked/>
    <w:rPr>
      <w:rFonts w:ascii="Calibri" w:hAnsi="Calibri" w:cs="Arial"/>
      <w:lang w:eastAsia="es-MX"/>
    </w:rPr>
  </w:style>
  <w:style w:type="paragraph" w:customStyle="1" w:styleId="TextoIm3Subrayado">
    <w:name w:val="Texto Im3 _ Subrayado"/>
    <w:basedOn w:val="Texto"/>
    <w:link w:val="TextoIm3SubrayadoCar"/>
    <w:rPr>
      <w:u w:val="single"/>
    </w:rPr>
  </w:style>
  <w:style w:type="character" w:customStyle="1" w:styleId="TextoIm3SubrayadoCar">
    <w:name w:val="Texto Im3 _ Subrayado Car"/>
    <w:link w:val="TextoIm3Subrayado"/>
    <w:locked/>
    <w:rPr>
      <w:rFonts w:ascii="Frutiger-Bold" w:hAnsi="Frutiger-Bold" w:cs="Arial"/>
      <w:u w:val="single"/>
      <w:lang w:eastAsia="es-MX"/>
    </w:rPr>
  </w:style>
  <w:style w:type="paragraph" w:customStyle="1" w:styleId="VietaLetra">
    <w:name w:val="Viñeta Letra"/>
    <w:basedOn w:val="TextoIM3"/>
    <w:link w:val="VietaLetraCar"/>
    <w:pPr>
      <w:numPr>
        <w:numId w:val="15"/>
      </w:numPr>
    </w:pPr>
    <w:rPr>
      <w:sz w:val="20"/>
      <w:szCs w:val="24"/>
    </w:rPr>
  </w:style>
  <w:style w:type="character" w:customStyle="1" w:styleId="VietaLetraCar">
    <w:name w:val="Viñeta Letra Car"/>
    <w:link w:val="VietaLetra"/>
    <w:locked/>
    <w:rPr>
      <w:rFonts w:ascii="Frutiger-Light" w:hAnsi="Frutiger-Light" w:cs="Arial"/>
      <w:szCs w:val="24"/>
      <w:lang w:eastAsia="es-MX"/>
    </w:rPr>
  </w:style>
  <w:style w:type="paragraph" w:customStyle="1" w:styleId="TtuloII">
    <w:name w:val="Título II"/>
    <w:basedOn w:val="Ttulo1"/>
    <w:link w:val="TtuloIICar"/>
    <w:qFormat/>
    <w:pPr>
      <w:tabs>
        <w:tab w:val="left" w:pos="3907"/>
        <w:tab w:val="left" w:pos="8931"/>
      </w:tabs>
      <w:suppressAutoHyphens w:val="0"/>
      <w:spacing w:line="360" w:lineRule="auto"/>
      <w:ind w:left="1080" w:hanging="720"/>
    </w:pPr>
    <w:rPr>
      <w:rFonts w:asciiTheme="minorHAnsi" w:hAnsiTheme="minorHAnsi" w:cs="Arial"/>
      <w:sz w:val="20"/>
      <w:lang w:val="es-ES" w:eastAsia="es-CL"/>
    </w:rPr>
  </w:style>
  <w:style w:type="character" w:customStyle="1" w:styleId="TtuloIICar">
    <w:name w:val="Título II Car"/>
    <w:link w:val="Ttulo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TtuloIII">
    <w:name w:val="Título III"/>
    <w:basedOn w:val="TtuloII"/>
    <w:link w:val="TtuloIIICar"/>
  </w:style>
  <w:style w:type="character" w:customStyle="1" w:styleId="TtuloIIICar">
    <w:name w:val="Título III Car"/>
    <w:link w:val="TtuloI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Im3Titulo1">
    <w:name w:val="Im3_Titulo 1"/>
    <w:basedOn w:val="Ttulo1"/>
    <w:qFormat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caps w:val="0"/>
      <w:sz w:val="22"/>
      <w:szCs w:val="22"/>
      <w:lang w:val="es-ES" w:eastAsia="es-CL"/>
    </w:rPr>
  </w:style>
  <w:style w:type="paragraph" w:customStyle="1" w:styleId="Im3Titulo2">
    <w:name w:val="Im3_Titulo 2"/>
    <w:basedOn w:val="Ttulo2"/>
    <w:link w:val="Im3Titulo2Car"/>
    <w:qFormat/>
    <w:pPr>
      <w:keepNext/>
      <w:numPr>
        <w:numId w:val="16"/>
      </w:numPr>
      <w:tabs>
        <w:tab w:val="left" w:pos="567"/>
      </w:tabs>
      <w:suppressAutoHyphens w:val="0"/>
      <w:spacing w:before="240" w:after="120" w:line="276" w:lineRule="auto"/>
      <w:jc w:val="left"/>
    </w:pPr>
    <w:rPr>
      <w:rFonts w:asciiTheme="minorHAnsi" w:hAnsiTheme="minorHAnsi" w:cs="Arial"/>
    </w:rPr>
  </w:style>
  <w:style w:type="paragraph" w:customStyle="1" w:styleId="Im3Titulo3">
    <w:name w:val="Im3_Titulo 3"/>
    <w:basedOn w:val="Normal"/>
    <w:qFormat/>
    <w:pPr>
      <w:tabs>
        <w:tab w:val="left" w:pos="3907"/>
        <w:tab w:val="left" w:pos="8931"/>
      </w:tabs>
      <w:spacing w:before="240" w:line="360" w:lineRule="auto"/>
      <w:ind w:left="1080" w:hanging="720"/>
      <w:jc w:val="left"/>
      <w:outlineLvl w:val="2"/>
    </w:pPr>
    <w:rPr>
      <w:rFonts w:ascii="Calibri" w:hAnsi="Calibri" w:cs="Arial"/>
      <w:b/>
      <w:bCs/>
      <w:sz w:val="22"/>
      <w:szCs w:val="22"/>
      <w:lang w:val="es-ES" w:eastAsia="es-CL"/>
    </w:rPr>
  </w:style>
  <w:style w:type="paragraph" w:customStyle="1" w:styleId="Im3TablaTtulo">
    <w:name w:val="Im3_Tabla_Título"/>
    <w:link w:val="Im3TablaTtuloCar"/>
    <w:qFormat/>
    <w:pPr>
      <w:tabs>
        <w:tab w:val="left" w:pos="3907"/>
        <w:tab w:val="left" w:pos="8931"/>
      </w:tabs>
      <w:jc w:val="center"/>
    </w:pPr>
    <w:rPr>
      <w:rFonts w:ascii="Arial" w:hAnsi="Arial" w:cs="Arial"/>
      <w:b/>
      <w:bCs/>
      <w:szCs w:val="16"/>
      <w:lang w:val="es-CL" w:eastAsia="en-US"/>
    </w:rPr>
  </w:style>
  <w:style w:type="paragraph" w:customStyle="1" w:styleId="IM3Figuras">
    <w:name w:val="IM3_Figuras"/>
    <w:basedOn w:val="Im3Figura"/>
    <w:link w:val="IM3FigurasCar"/>
  </w:style>
  <w:style w:type="character" w:customStyle="1" w:styleId="IM3FigurasCar">
    <w:name w:val="IM3_Figuras Car"/>
    <w:basedOn w:val="Im3FiguraCar"/>
    <w:link w:val="IM3Figuras"/>
    <w:locked/>
    <w:rPr>
      <w:rFonts w:ascii="Calibri" w:hAnsi="Calibri" w:cs="Arial"/>
      <w:lang w:eastAsia="es-MX"/>
    </w:rPr>
  </w:style>
  <w:style w:type="paragraph" w:customStyle="1" w:styleId="TablaTtulo">
    <w:name w:val="Tabla_Título"/>
    <w:pPr>
      <w:jc w:val="center"/>
    </w:pPr>
    <w:rPr>
      <w:rFonts w:ascii="Frutiger-Light" w:hAnsi="Frutiger-Light" w:cs="Arial"/>
      <w:szCs w:val="24"/>
      <w:lang w:val="es-CL" w:eastAsia="en-US"/>
    </w:rPr>
  </w:style>
  <w:style w:type="paragraph" w:customStyle="1" w:styleId="Titulo1">
    <w:name w:val="Titulo_1"/>
    <w:pPr>
      <w:ind w:left="1429" w:hanging="360"/>
      <w:outlineLvl w:val="0"/>
    </w:pPr>
    <w:rPr>
      <w:rFonts w:ascii="Frutiger-Bold" w:hAnsi="Frutiger-Bold"/>
      <w:bCs/>
      <w:sz w:val="24"/>
      <w:szCs w:val="28"/>
      <w:lang w:val="es-CL" w:eastAsia="es-ES"/>
    </w:rPr>
  </w:style>
  <w:style w:type="paragraph" w:customStyle="1" w:styleId="Titulo2">
    <w:name w:val="Titulo_2"/>
    <w:pPr>
      <w:spacing w:before="300" w:after="300"/>
      <w:ind w:left="2149" w:hanging="360"/>
      <w:outlineLvl w:val="1"/>
    </w:pPr>
    <w:rPr>
      <w:rFonts w:ascii="Frutiger-Bold" w:hAnsi="Frutiger-Bold"/>
      <w:bCs/>
      <w:sz w:val="24"/>
      <w:szCs w:val="26"/>
      <w:lang w:val="es-CL" w:eastAsia="en-US"/>
    </w:rPr>
  </w:style>
  <w:style w:type="paragraph" w:customStyle="1" w:styleId="Titulo3">
    <w:name w:val="Titulo_3"/>
    <w:pPr>
      <w:spacing w:before="200" w:after="200"/>
      <w:ind w:left="2869" w:hanging="180"/>
      <w:outlineLvl w:val="2"/>
    </w:pPr>
    <w:rPr>
      <w:rFonts w:ascii="Frutiger-Bold" w:hAnsi="Frutiger-Bold"/>
      <w:sz w:val="24"/>
      <w:szCs w:val="24"/>
      <w:lang w:val="es-CL" w:eastAsia="en-US"/>
    </w:rPr>
  </w:style>
  <w:style w:type="paragraph" w:customStyle="1" w:styleId="Texto0">
    <w:name w:val="Texto"/>
    <w:basedOn w:val="Normal"/>
    <w:link w:val="TextoCar0"/>
    <w:pPr>
      <w:widowControl w:val="0"/>
      <w:spacing w:line="240" w:lineRule="auto"/>
      <w:ind w:firstLine="0"/>
    </w:pPr>
    <w:rPr>
      <w:rFonts w:ascii="Frutiger-Light" w:hAnsi="Frutiger-Light" w:cs="Arial"/>
      <w:lang w:eastAsia="es-MX"/>
    </w:rPr>
  </w:style>
  <w:style w:type="character" w:customStyle="1" w:styleId="TextoCar0">
    <w:name w:val="Texto Car"/>
    <w:link w:val="Texto0"/>
    <w:locked/>
    <w:rPr>
      <w:rFonts w:ascii="Frutiger-Light" w:hAnsi="Frutiger-Light" w:cs="Arial"/>
      <w:lang w:val="es-CL" w:eastAsia="es-MX"/>
    </w:rPr>
  </w:style>
  <w:style w:type="paragraph" w:customStyle="1" w:styleId="Texto1">
    <w:name w:val="Texto 1"/>
    <w:basedOn w:val="Texto0"/>
    <w:link w:val="Texto1Car"/>
    <w:rPr>
      <w:lang w:val="es-ES"/>
    </w:rPr>
  </w:style>
  <w:style w:type="character" w:customStyle="1" w:styleId="Texto1Car">
    <w:name w:val="Texto 1 Car"/>
    <w:link w:val="Texto1"/>
    <w:locked/>
    <w:rPr>
      <w:rFonts w:ascii="Frutiger-Light" w:hAnsi="Frutiger-Light" w:cs="Arial"/>
      <w:lang w:eastAsia="es-MX"/>
    </w:rPr>
  </w:style>
  <w:style w:type="paragraph" w:customStyle="1" w:styleId="Vieta1">
    <w:name w:val="Viñeta 1"/>
    <w:basedOn w:val="Normal"/>
    <w:link w:val="Vieta1Car"/>
    <w:pPr>
      <w:numPr>
        <w:numId w:val="17"/>
      </w:numPr>
      <w:spacing w:after="240" w:line="240" w:lineRule="auto"/>
      <w:ind w:hanging="357"/>
    </w:pPr>
    <w:rPr>
      <w:rFonts w:ascii="Frutiger-Light" w:hAnsi="Frutiger-Light" w:cs="Arial"/>
      <w:sz w:val="24"/>
      <w:szCs w:val="24"/>
      <w:lang w:val="es-ES" w:eastAsia="es-MX"/>
    </w:rPr>
  </w:style>
  <w:style w:type="character" w:customStyle="1" w:styleId="Vieta1Car">
    <w:name w:val="Viñeta 1 Car"/>
    <w:link w:val="Vieta1"/>
    <w:locked/>
    <w:rPr>
      <w:rFonts w:ascii="Frutiger-Light" w:hAnsi="Frutiger-Light" w:cs="Arial"/>
      <w:sz w:val="24"/>
      <w:szCs w:val="24"/>
      <w:lang w:eastAsia="es-MX"/>
    </w:rPr>
  </w:style>
  <w:style w:type="paragraph" w:customStyle="1" w:styleId="Vieta2">
    <w:name w:val="Viñeta 2"/>
    <w:basedOn w:val="Normal"/>
    <w:qFormat/>
    <w:pPr>
      <w:numPr>
        <w:numId w:val="18"/>
      </w:numPr>
      <w:tabs>
        <w:tab w:val="left" w:pos="1134"/>
      </w:tabs>
      <w:spacing w:before="120" w:after="120" w:line="240" w:lineRule="auto"/>
      <w:ind w:left="4962" w:hanging="4253"/>
    </w:pPr>
    <w:rPr>
      <w:rFonts w:ascii="Frutiger-Light" w:hAnsi="Frutiger-Light" w:cs="Arial"/>
      <w:bCs/>
      <w:sz w:val="24"/>
      <w:szCs w:val="24"/>
      <w:lang w:val="es-ES" w:eastAsia="es-ES"/>
    </w:rPr>
  </w:style>
  <w:style w:type="paragraph" w:customStyle="1" w:styleId="Texto2">
    <w:name w:val="Texto 2"/>
    <w:basedOn w:val="Normal"/>
    <w:link w:val="Texto2Car"/>
    <w:pPr>
      <w:spacing w:line="240" w:lineRule="auto"/>
      <w:ind w:firstLine="0"/>
    </w:pPr>
    <w:rPr>
      <w:rFonts w:ascii="Frutiger-Bold" w:hAnsi="Frutiger-Bold" w:cs="Arial"/>
      <w:sz w:val="24"/>
      <w:lang w:val="es-ES" w:eastAsia="es-MX"/>
    </w:rPr>
  </w:style>
  <w:style w:type="character" w:customStyle="1" w:styleId="Texto2Car">
    <w:name w:val="Texto 2 Car"/>
    <w:link w:val="Texto2"/>
    <w:locked/>
    <w:rPr>
      <w:rFonts w:ascii="Frutiger-Bold" w:hAnsi="Frutiger-Bold" w:cs="Arial"/>
      <w:sz w:val="24"/>
      <w:lang w:eastAsia="es-MX"/>
    </w:rPr>
  </w:style>
  <w:style w:type="paragraph" w:customStyle="1" w:styleId="Texto3">
    <w:name w:val="Texto 3"/>
    <w:basedOn w:val="Texto2"/>
    <w:link w:val="Texto3Car"/>
    <w:rPr>
      <w:rFonts w:ascii="Frutiger-BoldItalic" w:hAnsi="Frutiger-BoldItalic"/>
    </w:rPr>
  </w:style>
  <w:style w:type="character" w:customStyle="1" w:styleId="Texto3Car">
    <w:name w:val="Texto 3 Car"/>
    <w:link w:val="Texto3"/>
    <w:locked/>
    <w:rPr>
      <w:rFonts w:ascii="Frutiger-BoldItalic" w:hAnsi="Frutiger-BoldItalic" w:cs="Arial"/>
      <w:sz w:val="24"/>
      <w:lang w:eastAsia="es-MX"/>
    </w:rPr>
  </w:style>
  <w:style w:type="paragraph" w:customStyle="1" w:styleId="Texto4">
    <w:name w:val="Texto 4"/>
    <w:basedOn w:val="Texto1"/>
    <w:link w:val="Texto4Car"/>
    <w:rPr>
      <w:rFonts w:ascii="Frutiger-LightItalic" w:hAnsi="Frutiger-LightItalic"/>
    </w:rPr>
  </w:style>
  <w:style w:type="character" w:customStyle="1" w:styleId="Texto4Car">
    <w:name w:val="Texto 4 Car"/>
    <w:link w:val="Texto4"/>
    <w:locked/>
    <w:rPr>
      <w:rFonts w:ascii="Frutiger-LightItalic" w:hAnsi="Frutiger-LightItalic" w:cs="Arial"/>
      <w:lang w:eastAsia="es-MX"/>
    </w:rPr>
  </w:style>
  <w:style w:type="paragraph" w:customStyle="1" w:styleId="Vieta4">
    <w:name w:val="Viñeta 4"/>
    <w:basedOn w:val="Normal"/>
    <w:link w:val="Vieta4Car"/>
    <w:pPr>
      <w:widowControl w:val="0"/>
      <w:numPr>
        <w:numId w:val="19"/>
      </w:numPr>
      <w:spacing w:line="240" w:lineRule="auto"/>
    </w:pPr>
    <w:rPr>
      <w:rFonts w:ascii="Frutiger-Light" w:hAnsi="Frutiger-Light" w:cs="Arial"/>
      <w:sz w:val="24"/>
      <w:lang w:eastAsia="es-MX"/>
    </w:rPr>
  </w:style>
  <w:style w:type="character" w:customStyle="1" w:styleId="Vieta4Car">
    <w:name w:val="Viñeta 4 Car"/>
    <w:link w:val="Vieta4"/>
    <w:locked/>
    <w:rPr>
      <w:rFonts w:ascii="Frutiger-Light" w:hAnsi="Frutiger-Light" w:cs="Arial"/>
      <w:sz w:val="24"/>
      <w:lang w:val="es-CL" w:eastAsia="es-MX"/>
    </w:rPr>
  </w:style>
  <w:style w:type="paragraph" w:customStyle="1" w:styleId="Figura">
    <w:name w:val="Figura"/>
    <w:basedOn w:val="Normal"/>
    <w:link w:val="FiguraCar"/>
    <w:pPr>
      <w:widowControl w:val="0"/>
      <w:spacing w:line="240" w:lineRule="auto"/>
      <w:ind w:left="0" w:firstLine="0"/>
      <w:jc w:val="center"/>
    </w:pPr>
    <w:rPr>
      <w:rFonts w:ascii="Frutiger-Light" w:hAnsi="Frutiger-Light" w:cs="Arial"/>
      <w:lang w:eastAsia="es-MX"/>
    </w:rPr>
  </w:style>
  <w:style w:type="character" w:customStyle="1" w:styleId="FiguraCar">
    <w:name w:val="Figura Car"/>
    <w:link w:val="Figura"/>
    <w:locked/>
    <w:rPr>
      <w:rFonts w:ascii="Frutiger-Light" w:hAnsi="Frutiger-Light" w:cs="Arial"/>
      <w:lang w:val="es-CL" w:eastAsia="es-MX"/>
    </w:rPr>
  </w:style>
  <w:style w:type="paragraph" w:customStyle="1" w:styleId="Numeracin1">
    <w:name w:val="Numeración 1"/>
    <w:basedOn w:val="Texto0"/>
    <w:link w:val="Numeracin1Car"/>
    <w:pPr>
      <w:numPr>
        <w:numId w:val="20"/>
      </w:numPr>
    </w:pPr>
    <w:rPr>
      <w:sz w:val="24"/>
      <w:lang w:val="es-ES"/>
    </w:rPr>
  </w:style>
  <w:style w:type="character" w:customStyle="1" w:styleId="Numeracin1Car">
    <w:name w:val="Numeración 1 Car"/>
    <w:link w:val="Numeracin1"/>
    <w:locked/>
    <w:rPr>
      <w:rFonts w:ascii="Frutiger-Light" w:hAnsi="Frutiger-Light" w:cs="Arial"/>
      <w:sz w:val="24"/>
      <w:lang w:eastAsia="es-MX"/>
    </w:rPr>
  </w:style>
  <w:style w:type="paragraph" w:customStyle="1" w:styleId="Numeracin2">
    <w:name w:val="Numeración 2"/>
    <w:basedOn w:val="Texto0"/>
    <w:link w:val="Numeracin2Car"/>
    <w:pPr>
      <w:numPr>
        <w:numId w:val="21"/>
      </w:numPr>
    </w:pPr>
    <w:rPr>
      <w:sz w:val="24"/>
      <w:lang w:val="es-ES"/>
    </w:rPr>
  </w:style>
  <w:style w:type="character" w:customStyle="1" w:styleId="Numeracin2Car">
    <w:name w:val="Numeración 2 Car"/>
    <w:link w:val="Numeracin2"/>
    <w:rPr>
      <w:rFonts w:ascii="Frutiger-Light" w:hAnsi="Frutiger-Light" w:cs="Arial"/>
      <w:sz w:val="24"/>
      <w:lang w:eastAsia="es-MX"/>
    </w:rPr>
  </w:style>
  <w:style w:type="character" w:customStyle="1" w:styleId="TextonotapieCar">
    <w:name w:val="Texto nota pie Car"/>
    <w:basedOn w:val="Fuentedeprrafopredeter"/>
    <w:link w:val="Textonotapie"/>
    <w:rPr>
      <w:rFonts w:asciiTheme="minorHAnsi" w:hAnsiTheme="minorHAnsi" w:cs="Arial"/>
      <w:lang w:val="es-CL" w:eastAsia="es-CL"/>
    </w:rPr>
  </w:style>
  <w:style w:type="paragraph" w:customStyle="1" w:styleId="Subrayado">
    <w:name w:val="Subrayado"/>
    <w:basedOn w:val="Texto1"/>
    <w:link w:val="SubrayadoCar"/>
    <w:rPr>
      <w:rFonts w:ascii="Frutiger-Bold" w:hAnsi="Frutiger-Bold"/>
      <w:u w:val="single"/>
    </w:rPr>
  </w:style>
  <w:style w:type="character" w:customStyle="1" w:styleId="SubrayadoCar">
    <w:name w:val="Subrayado Car"/>
    <w:basedOn w:val="Texto1Car"/>
    <w:link w:val="Subrayado"/>
    <w:rPr>
      <w:rFonts w:ascii="Frutiger-Bold" w:hAnsi="Frutiger-Bold" w:cs="Arial"/>
      <w:u w:val="single"/>
      <w:lang w:eastAsia="es-MX"/>
    </w:rPr>
  </w:style>
  <w:style w:type="table" w:customStyle="1" w:styleId="Estilo1">
    <w:name w:val="Estilo1"/>
    <w:basedOn w:val="Tablanormal"/>
    <w:uiPriority w:val="99"/>
    <w:qFormat/>
    <w:pPr>
      <w:jc w:val="center"/>
    </w:pPr>
    <w:rPr>
      <w:rFonts w:ascii="Calibri" w:hAnsi="Calibri"/>
      <w:lang w:val="es-CL" w:eastAsia="es-C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tblPr/>
      <w:tcPr>
        <w:shd w:val="clear" w:color="auto" w:fill="BDD6EE"/>
      </w:tcPr>
    </w:tblStylePr>
    <w:tblStylePr w:type="firstCol">
      <w:pPr>
        <w:jc w:val="left"/>
      </w:pPr>
    </w:tblStyle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Pr>
      <w:rFonts w:ascii="Tahoma" w:hAnsi="Tahoma"/>
      <w:shd w:val="clear" w:color="auto" w:fill="000080"/>
      <w:lang w:val="es-CL" w:eastAsia="en-US"/>
    </w:rPr>
  </w:style>
  <w:style w:type="character" w:customStyle="1" w:styleId="IM32">
    <w:name w:val="IM3 2"/>
    <w:rPr>
      <w:rFonts w:ascii="Symbol" w:hAnsi="Symbol"/>
    </w:rPr>
  </w:style>
  <w:style w:type="paragraph" w:customStyle="1" w:styleId="Normal2">
    <w:name w:val="Normal2"/>
    <w:basedOn w:val="Normal"/>
    <w:link w:val="Normal2Car"/>
    <w:pPr>
      <w:spacing w:after="240" w:line="276" w:lineRule="auto"/>
      <w:ind w:firstLine="0"/>
    </w:pPr>
    <w:rPr>
      <w:rFonts w:ascii="CG Times" w:hAnsi="CG Times" w:cs="Arial"/>
      <w:sz w:val="22"/>
      <w:lang w:eastAsia="es-ES"/>
    </w:rPr>
  </w:style>
  <w:style w:type="character" w:customStyle="1" w:styleId="Normal2Car">
    <w:name w:val="Normal2 Car"/>
    <w:basedOn w:val="Fuentedeprrafopredeter"/>
    <w:link w:val="Normal2"/>
    <w:rPr>
      <w:rFonts w:ascii="CG Times" w:hAnsi="CG Times" w:cs="Arial"/>
      <w:sz w:val="22"/>
      <w:lang w:val="es-CL"/>
    </w:rPr>
  </w:style>
  <w:style w:type="character" w:customStyle="1" w:styleId="a">
    <w:name w:val="a"/>
  </w:style>
  <w:style w:type="paragraph" w:customStyle="1" w:styleId="Ttulo1im3">
    <w:name w:val="Título 1_im3"/>
    <w:basedOn w:val="Ttulo1"/>
    <w:link w:val="Ttulo1im3Car"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sz w:val="22"/>
      <w:szCs w:val="22"/>
      <w:lang w:eastAsia="es-CL"/>
    </w:rPr>
  </w:style>
  <w:style w:type="paragraph" w:customStyle="1" w:styleId="Ttulo2im3">
    <w:name w:val="Título 2_im3"/>
    <w:basedOn w:val="Im3Titulo2"/>
    <w:next w:val="Ttulo2"/>
    <w:link w:val="Ttulo2im3Car"/>
  </w:style>
  <w:style w:type="character" w:customStyle="1" w:styleId="Ttulo1im3Car">
    <w:name w:val="Título 1_im3 Car"/>
    <w:basedOn w:val="Ttulo1Car"/>
    <w:link w:val="Ttulo1im3"/>
    <w:rPr>
      <w:rFonts w:asciiTheme="minorHAnsi" w:hAnsiTheme="minorHAnsi" w:cs="Arial"/>
      <w:b/>
      <w:caps/>
      <w:sz w:val="22"/>
      <w:szCs w:val="22"/>
      <w:lang w:val="es-CL" w:eastAsia="es-CL"/>
    </w:rPr>
  </w:style>
  <w:style w:type="paragraph" w:customStyle="1" w:styleId="Ttulo3im3">
    <w:name w:val="Título 3_im3"/>
    <w:basedOn w:val="Ttulo3"/>
    <w:link w:val="Ttulo3im3Car"/>
    <w:pPr>
      <w:keepNext/>
      <w:tabs>
        <w:tab w:val="left" w:pos="720"/>
      </w:tabs>
      <w:spacing w:before="240" w:line="240" w:lineRule="auto"/>
      <w:ind w:left="720" w:hanging="720"/>
      <w:jc w:val="left"/>
    </w:pPr>
    <w:rPr>
      <w:rFonts w:ascii="Calibri" w:hAnsi="Calibri"/>
      <w:b w:val="0"/>
      <w:sz w:val="22"/>
      <w:szCs w:val="22"/>
      <w:lang w:eastAsia="es-CL"/>
    </w:rPr>
  </w:style>
  <w:style w:type="character" w:customStyle="1" w:styleId="Im3Titulo2Car">
    <w:name w:val="Im3_Titulo 2 Car"/>
    <w:basedOn w:val="Ttulo2Car"/>
    <w:link w:val="Im3Titulo2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2im3Car">
    <w:name w:val="Título 2_im3 Car"/>
    <w:basedOn w:val="Im3Titulo2Car"/>
    <w:link w:val="Ttulo2im3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3im3Car">
    <w:name w:val="Título 3_im3 Car"/>
    <w:basedOn w:val="Ttulo3Car"/>
    <w:link w:val="Ttulo3im3"/>
    <w:rPr>
      <w:rFonts w:ascii="Calibri" w:hAnsi="Calibri" w:cs="Arial"/>
      <w:b w:val="0"/>
      <w:bCs/>
      <w:sz w:val="22"/>
      <w:szCs w:val="22"/>
      <w:lang w:val="es-CL" w:eastAsia="es-CL"/>
    </w:rPr>
  </w:style>
  <w:style w:type="character" w:customStyle="1" w:styleId="nfaseIntensa1">
    <w:name w:val="Ênfase Intensa1"/>
    <w:basedOn w:val="Fuentedeprrafopredeter"/>
    <w:uiPriority w:val="21"/>
    <w:rPr>
      <w:i/>
      <w:iCs/>
      <w:color w:val="4F81BD" w:themeColor="accent1"/>
    </w:rPr>
  </w:style>
  <w:style w:type="paragraph" w:customStyle="1" w:styleId="Normal1">
    <w:name w:val="Normal_1"/>
    <w:basedOn w:val="Normal"/>
    <w:link w:val="Normal1Car"/>
    <w:pPr>
      <w:spacing w:after="240" w:line="276" w:lineRule="auto"/>
      <w:ind w:left="357" w:firstLine="0"/>
    </w:pPr>
    <w:rPr>
      <w:rFonts w:ascii="CG Times" w:hAnsi="CG Times" w:cs="Arial"/>
      <w:sz w:val="22"/>
      <w:lang w:eastAsia="es-MX"/>
    </w:rPr>
  </w:style>
  <w:style w:type="character" w:customStyle="1" w:styleId="Normal1Car">
    <w:name w:val="Normal_1 Car"/>
    <w:basedOn w:val="Fuentedeprrafopredeter"/>
    <w:link w:val="Normal1"/>
    <w:rPr>
      <w:rFonts w:ascii="CG Times" w:hAnsi="CG Times" w:cs="Arial"/>
      <w:sz w:val="22"/>
      <w:lang w:eastAsia="es-MX"/>
    </w:rPr>
  </w:style>
  <w:style w:type="paragraph" w:customStyle="1" w:styleId="Bibliografia1">
    <w:name w:val="Bibliografia1"/>
    <w:basedOn w:val="Normal"/>
    <w:next w:val="Normal"/>
    <w:uiPriority w:val="37"/>
    <w:unhideWhenUsed/>
    <w:pPr>
      <w:spacing w:after="200" w:line="276" w:lineRule="auto"/>
      <w:ind w:left="0" w:firstLine="0"/>
      <w:jc w:val="left"/>
    </w:pPr>
    <w:rPr>
      <w:rFonts w:ascii="CG Times" w:eastAsia="Calibri" w:hAnsi="CG Times"/>
      <w:sz w:val="22"/>
      <w:szCs w:val="22"/>
    </w:rPr>
  </w:style>
  <w:style w:type="character" w:customStyle="1" w:styleId="apple-converted-space">
    <w:name w:val="apple-converted-space"/>
    <w:basedOn w:val="Fuentedeprrafopredeter"/>
  </w:style>
  <w:style w:type="paragraph" w:customStyle="1" w:styleId="Im3TablaTitulo">
    <w:name w:val="Im3_Tabla_Titulo"/>
    <w:basedOn w:val="Im3TablaTtulo"/>
    <w:link w:val="Im3TablaTituloCar"/>
    <w:qFormat/>
    <w:rPr>
      <w:b w:val="0"/>
    </w:rPr>
  </w:style>
  <w:style w:type="paragraph" w:customStyle="1" w:styleId="Im3TablaIzquierda">
    <w:name w:val="Im3_Tabla_Izquierda"/>
    <w:basedOn w:val="Im3TablaTtulo"/>
    <w:link w:val="Im3TablaIzquierdaCar"/>
    <w:qFormat/>
    <w:pPr>
      <w:jc w:val="left"/>
    </w:pPr>
  </w:style>
  <w:style w:type="character" w:customStyle="1" w:styleId="Im3TablaTtuloCar">
    <w:name w:val="Im3_Tabla_Título Car"/>
    <w:basedOn w:val="Fuentedeprrafopredeter"/>
    <w:link w:val="Im3TablaTtulo"/>
    <w:rPr>
      <w:rFonts w:ascii="Arial" w:hAnsi="Arial" w:cs="Arial"/>
      <w:b/>
      <w:bCs/>
      <w:szCs w:val="16"/>
      <w:lang w:val="es-CL" w:eastAsia="en-US"/>
    </w:rPr>
  </w:style>
  <w:style w:type="character" w:customStyle="1" w:styleId="Im3TablaTituloCar">
    <w:name w:val="Im3_Tabla_Titulo Car"/>
    <w:basedOn w:val="Im3TablaTtuloCar"/>
    <w:link w:val="Im3TablaTitulo"/>
    <w:rPr>
      <w:rFonts w:ascii="Arial" w:hAnsi="Arial" w:cs="Arial"/>
      <w:b w:val="0"/>
      <w:bCs/>
      <w:szCs w:val="16"/>
      <w:lang w:val="es-CL" w:eastAsia="en-US"/>
    </w:rPr>
  </w:style>
  <w:style w:type="character" w:customStyle="1" w:styleId="Im3TablaIzquierdaCar">
    <w:name w:val="Im3_Tabla_Izquierda Car"/>
    <w:basedOn w:val="Im3TablaTtuloCar"/>
    <w:link w:val="Im3TablaIzquierda"/>
    <w:rPr>
      <w:rFonts w:ascii="Arial" w:hAnsi="Arial" w:cs="Arial"/>
      <w:b/>
      <w:bCs/>
      <w:szCs w:val="16"/>
      <w:lang w:val="es-CL" w:eastAsia="en-US"/>
    </w:rPr>
  </w:style>
  <w:style w:type="character" w:customStyle="1" w:styleId="SangradetextonormalCar">
    <w:name w:val="Sangría de texto normal Car"/>
    <w:basedOn w:val="Fuentedeprrafopredeter"/>
    <w:uiPriority w:val="99"/>
    <w:semiHidden/>
    <w:rPr>
      <w:rFonts w:ascii="Frutiger-Light" w:eastAsia="Calibri" w:hAnsi="Frutiger-Light" w:cs="Arial"/>
      <w:sz w:val="22"/>
      <w:szCs w:val="24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Pr>
      <w:rFonts w:ascii="Arial" w:hAnsi="Arial"/>
      <w:lang w:val="es-CL" w:eastAsia="en-US"/>
    </w:rPr>
  </w:style>
  <w:style w:type="paragraph" w:customStyle="1" w:styleId="Tablacentrada">
    <w:name w:val="Tabla centrada"/>
    <w:qFormat/>
    <w:pPr>
      <w:jc w:val="center"/>
    </w:pPr>
    <w:rPr>
      <w:rFonts w:ascii="Frutiger-Light" w:eastAsia="Calibri" w:hAnsi="Frutiger-Light" w:cs="Arial"/>
      <w:szCs w:val="24"/>
      <w:lang w:val="es-CL" w:eastAsia="en-US"/>
    </w:rPr>
  </w:style>
  <w:style w:type="paragraph" w:customStyle="1" w:styleId="TablaTexto">
    <w:name w:val="Tabla Texto"/>
    <w:basedOn w:val="Normal"/>
    <w:pPr>
      <w:spacing w:line="360" w:lineRule="auto"/>
      <w:ind w:left="0" w:firstLine="0"/>
    </w:pPr>
    <w:rPr>
      <w:sz w:val="18"/>
      <w:lang w:eastAsia="es-ES"/>
    </w:rPr>
  </w:style>
  <w:style w:type="character" w:customStyle="1" w:styleId="PrrafodelistaCar">
    <w:name w:val="Párrafo de lista Car"/>
    <w:link w:val="Prrafodelista"/>
    <w:uiPriority w:val="34"/>
    <w:locked/>
    <w:rPr>
      <w:rFonts w:ascii="Arial" w:hAnsi="Arial"/>
      <w:lang w:val="es-CL" w:eastAsia="en-US"/>
    </w:rPr>
  </w:style>
  <w:style w:type="paragraph" w:customStyle="1" w:styleId="Estilo3">
    <w:name w:val="Estilo3"/>
    <w:basedOn w:val="Im3Vietanormal1"/>
    <w:qFormat/>
    <w:pPr>
      <w:spacing w:before="240" w:after="240"/>
      <w:ind w:left="1440" w:hanging="360"/>
    </w:pPr>
    <w:rPr>
      <w:spacing w:val="0"/>
      <w:w w:val="100"/>
    </w:rPr>
  </w:style>
  <w:style w:type="character" w:customStyle="1" w:styleId="Im3Vietanormal1Car">
    <w:name w:val="Im3_Viñeta normal 1 Car"/>
    <w:basedOn w:val="PrrafodelistaCar"/>
    <w:link w:val="Im3Vietanormal1"/>
    <w:rPr>
      <w:rFonts w:ascii="Arial" w:hAnsi="Arial" w:cs="Arial"/>
      <w:spacing w:val="-1"/>
      <w:w w:val="97"/>
      <w:lang w:val="es-CL" w:eastAsia="es-MX"/>
    </w:rPr>
  </w:style>
  <w:style w:type="table" w:customStyle="1" w:styleId="TabeladeLista4-nfase31">
    <w:name w:val="Tabela de Lista 4 - Ênfase 31"/>
    <w:basedOn w:val="Tablanormal"/>
    <w:uiPriority w:val="49"/>
    <w:rPr>
      <w:rFonts w:asciiTheme="minorHAnsi" w:eastAsiaTheme="minorHAnsi" w:hAnsiTheme="minorHAnsi" w:cstheme="minorBidi"/>
      <w:sz w:val="22"/>
      <w:szCs w:val="22"/>
      <w:lang w:val="es-CL" w:eastAsia="en-US"/>
    </w:rPr>
    <w:tblPr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eladeLista4-nfase11">
    <w:name w:val="Tabela de Lista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ranselec-ProingesaCar">
    <w:name w:val="Normal Transelec-Proingesa Car"/>
    <w:basedOn w:val="Fuentedeprrafopredeter"/>
    <w:link w:val="NormalTranselec-Proingesa"/>
    <w:locked/>
    <w:rPr>
      <w:rFonts w:ascii="Arial" w:eastAsia="Calibri" w:hAnsi="Arial" w:cs="Arial"/>
      <w:sz w:val="24"/>
      <w:szCs w:val="24"/>
    </w:rPr>
  </w:style>
  <w:style w:type="paragraph" w:customStyle="1" w:styleId="NormalTranselec-Proingesa">
    <w:name w:val="Normal Transelec-Proingesa"/>
    <w:basedOn w:val="Normal"/>
    <w:link w:val="NormalTranselec-ProingesaCar"/>
    <w:pPr>
      <w:tabs>
        <w:tab w:val="left" w:pos="-1440"/>
        <w:tab w:val="left" w:pos="-720"/>
        <w:tab w:val="left" w:pos="426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0" w:firstLine="0"/>
    </w:pPr>
    <w:rPr>
      <w:rFonts w:eastAsia="Calibri" w:cs="Arial"/>
      <w:sz w:val="24"/>
      <w:szCs w:val="24"/>
      <w:lang w:val="es-ES" w:eastAsia="es-ES"/>
    </w:rPr>
  </w:style>
  <w:style w:type="character" w:customStyle="1" w:styleId="CierreCar">
    <w:name w:val="Cierre Car"/>
    <w:basedOn w:val="Fuentedeprrafopredeter"/>
    <w:link w:val="Cierre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paragraph" w:styleId="Cita">
    <w:name w:val="Quote"/>
    <w:basedOn w:val="Normal"/>
    <w:next w:val="Normal"/>
    <w:link w:val="CitaCar"/>
    <w:uiPriority w:val="29"/>
    <w:pPr>
      <w:spacing w:before="200" w:after="1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04040" w:themeColor="text1" w:themeTint="BF"/>
      <w:sz w:val="22"/>
      <w:szCs w:val="22"/>
      <w:lang w:eastAsia="es-CL"/>
    </w:rPr>
  </w:style>
  <w:style w:type="character" w:customStyle="1" w:styleId="CitaCar">
    <w:name w:val="Cita Car"/>
    <w:basedOn w:val="Fuentedeprrafopredeter"/>
    <w:link w:val="Cita"/>
    <w:uiPriority w:val="29"/>
    <w:rPr>
      <w:rFonts w:asciiTheme="minorHAnsi" w:hAnsiTheme="minorHAnsi" w:cs="Arial"/>
      <w:i/>
      <w:iCs/>
      <w:color w:val="404040" w:themeColor="text1" w:themeTint="BF"/>
      <w:sz w:val="22"/>
      <w:szCs w:val="22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F81BD" w:themeColor="accent1"/>
      <w:sz w:val="22"/>
      <w:szCs w:val="22"/>
      <w:lang w:eastAsia="es-CL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rFonts w:asciiTheme="minorHAnsi" w:hAnsiTheme="minorHAnsi" w:cs="Arial"/>
      <w:i/>
      <w:iCs/>
      <w:color w:val="4F81BD" w:themeColor="accent1"/>
      <w:sz w:val="22"/>
      <w:szCs w:val="22"/>
      <w:lang w:val="es-CL" w:eastAsia="es-CL"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Pr>
      <w:rFonts w:asciiTheme="minorHAnsi" w:hAnsiTheme="minorHAnsi" w:cs="Arial"/>
      <w:i/>
      <w:iCs/>
      <w:sz w:val="22"/>
      <w:szCs w:val="22"/>
      <w:lang w:val="es-CL" w:eastAsia="es-CL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es-CL" w:eastAsia="es-CL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echaCar">
    <w:name w:val="Fecha Car"/>
    <w:basedOn w:val="Fuentedeprrafopredeter"/>
    <w:link w:val="Fech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Car">
    <w:name w:val="Firma Car"/>
    <w:basedOn w:val="Fuentedeprrafopredeter"/>
    <w:link w:val="Firm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Pr>
      <w:rFonts w:ascii="Consolas" w:hAnsi="Consolas" w:cs="Arial"/>
      <w:lang w:val="es-CL" w:eastAsia="es-CL"/>
    </w:rPr>
  </w:style>
  <w:style w:type="character" w:customStyle="1" w:styleId="SaludoCar">
    <w:name w:val="Saludo Car"/>
    <w:basedOn w:val="Fuentedeprrafopredeter"/>
    <w:link w:val="Salud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val="es-CL" w:eastAsia="es-CL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Pr>
      <w:rFonts w:ascii="Arial" w:hAnsi="Arial"/>
      <w:lang w:val="es-CL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Pr>
      <w:rFonts w:asciiTheme="minorHAnsi" w:hAnsiTheme="minorHAnsi" w:cs="Arial"/>
      <w:sz w:val="16"/>
      <w:szCs w:val="16"/>
      <w:lang w:val="es-CL" w:eastAsia="es-CL"/>
    </w:rPr>
  </w:style>
  <w:style w:type="character" w:customStyle="1" w:styleId="TextoindependienteCar1">
    <w:name w:val="Texto independiente Car1"/>
    <w:basedOn w:val="Fuentedeprrafopredeter"/>
    <w:link w:val="Textoindependiente"/>
    <w:uiPriority w:val="9"/>
    <w:rPr>
      <w:rFonts w:ascii="Arial" w:hAnsi="Arial"/>
      <w:lang w:eastAsia="en-US"/>
    </w:rPr>
  </w:style>
  <w:style w:type="character" w:customStyle="1" w:styleId="TextoindependienteprimerasangraCar">
    <w:name w:val="Texto independiente primera sangría Car"/>
    <w:basedOn w:val="TextoindependienteCar1"/>
    <w:link w:val="Textoindependienteprimerasangr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semiHidden/>
    <w:rPr>
      <w:rFonts w:ascii="Arial" w:hAnsi="Arial"/>
      <w:spacing w:val="-3"/>
      <w:lang w:val="es-CL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semiHidden/>
    <w:rPr>
      <w:rFonts w:asciiTheme="minorHAnsi" w:hAnsiTheme="minorHAnsi" w:cs="Arial"/>
      <w:spacing w:val="-3"/>
      <w:sz w:val="22"/>
      <w:szCs w:val="22"/>
      <w:lang w:val="es-CL" w:eastAsia="es-CL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Pr>
      <w:rFonts w:ascii="Consolas" w:hAnsi="Consolas" w:cs="Arial"/>
      <w:lang w:val="es-CL" w:eastAsia="es-CL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Pr>
      <w:rFonts w:asciiTheme="minorHAnsi" w:hAnsiTheme="minorHAnsi" w:cs="Arial"/>
      <w:lang w:val="es-CL" w:eastAsia="es-CL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Pr>
      <w:rFonts w:ascii="Consolas" w:hAnsi="Consolas" w:cs="Arial"/>
      <w:sz w:val="21"/>
      <w:szCs w:val="21"/>
      <w:lang w:val="es-CL" w:eastAsia="es-CL"/>
    </w:rPr>
  </w:style>
  <w:style w:type="table" w:customStyle="1" w:styleId="Tablaconcuadrcula4-nfasis11">
    <w:name w:val="Tabla con cuadrícula 4 - Énfasis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TE">
    <w:name w:val="TE"/>
    <w:qFormat/>
    <w:pPr>
      <w:autoSpaceDE w:val="0"/>
      <w:autoSpaceDN w:val="0"/>
      <w:adjustRightInd w:val="0"/>
      <w:ind w:left="1304" w:hanging="1304"/>
    </w:pPr>
    <w:rPr>
      <w:rFonts w:ascii="Arial" w:hAnsi="Arial"/>
      <w:b/>
      <w:bCs/>
      <w:kern w:val="28"/>
      <w:sz w:val="15"/>
      <w:szCs w:val="18"/>
      <w:lang w:val="en-GB" w:eastAsia="en-US"/>
    </w:rPr>
  </w:style>
  <w:style w:type="paragraph" w:customStyle="1" w:styleId="NormalPDG02">
    <w:name w:val="Normal_PDG02"/>
    <w:basedOn w:val="Normal"/>
    <w:pPr>
      <w:keepLines/>
      <w:framePr w:hSpace="57" w:vSpace="57" w:wrap="auto" w:vAnchor="page" w:hAnchor="page" w:x="1022" w:y="874"/>
      <w:spacing w:before="120" w:line="240" w:lineRule="auto"/>
      <w:ind w:left="0" w:firstLine="0"/>
      <w:jc w:val="center"/>
    </w:pPr>
    <w:rPr>
      <w:sz w:val="16"/>
      <w:szCs w:val="18"/>
    </w:rPr>
  </w:style>
  <w:style w:type="table" w:customStyle="1" w:styleId="TabeladeGrade4-nfase11">
    <w:name w:val="Tabela de Grade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WW8Num31z3">
    <w:name w:val="WW8Num31z3"/>
    <w:rPr>
      <w:rFonts w:ascii="Symbol" w:hAnsi="Symbol"/>
    </w:rPr>
  </w:style>
  <w:style w:type="paragraph" w:customStyle="1" w:styleId="PARRAFOIM3">
    <w:name w:val="PARRAFO (IM3)"/>
    <w:basedOn w:val="Normal"/>
    <w:link w:val="PARRAFOIM3Car"/>
    <w:pPr>
      <w:spacing w:after="200" w:line="360" w:lineRule="auto"/>
      <w:ind w:left="0" w:firstLine="0"/>
    </w:pPr>
    <w:rPr>
      <w:rFonts w:eastAsiaTheme="minorEastAsia" w:cstheme="minorBidi"/>
      <w:sz w:val="22"/>
      <w:szCs w:val="22"/>
      <w:lang w:val="es-ES" w:eastAsia="es-ES"/>
    </w:rPr>
  </w:style>
  <w:style w:type="character" w:customStyle="1" w:styleId="PARRAFOIM3Car">
    <w:name w:val="PARRAFO (IM3) Car"/>
    <w:basedOn w:val="Fuentedeprrafopredeter"/>
    <w:link w:val="PARRAFOIM3"/>
    <w:rPr>
      <w:rFonts w:ascii="Arial" w:eastAsiaTheme="minorEastAsia" w:hAnsi="Arial" w:cstheme="minorBidi"/>
      <w:sz w:val="22"/>
      <w:szCs w:val="22"/>
    </w:rPr>
  </w:style>
  <w:style w:type="paragraph" w:customStyle="1" w:styleId="TextoPT">
    <w:name w:val="Texto PT"/>
    <w:basedOn w:val="Normal"/>
    <w:pPr>
      <w:spacing w:line="360" w:lineRule="auto"/>
      <w:ind w:left="0" w:firstLine="0"/>
    </w:pPr>
    <w:rPr>
      <w:sz w:val="22"/>
      <w:lang w:eastAsia="es-ES"/>
    </w:rPr>
  </w:style>
  <w:style w:type="paragraph" w:customStyle="1" w:styleId="tITU">
    <w:name w:val="tITU"/>
    <w:basedOn w:val="Prrafodelista1"/>
    <w:pPr>
      <w:keepNext/>
      <w:widowControl/>
      <w:spacing w:before="120" w:after="120" w:line="312" w:lineRule="auto"/>
      <w:ind w:left="360" w:hanging="360"/>
      <w:contextualSpacing w:val="0"/>
      <w:outlineLvl w:val="0"/>
    </w:pPr>
    <w:rPr>
      <w:rFonts w:ascii="Arial Negrita" w:hAnsi="Arial Negrita" w:cs="Times New Roman"/>
      <w:b/>
      <w:lang w:eastAsia="es-ES"/>
    </w:rPr>
  </w:style>
  <w:style w:type="paragraph" w:customStyle="1" w:styleId="TITULO2IM3">
    <w:name w:val="TITULO2 (IM3)"/>
    <w:basedOn w:val="Ttulo2"/>
    <w:link w:val="TITULO2IM3Car"/>
    <w:pPr>
      <w:keepNext/>
      <w:suppressAutoHyphens w:val="0"/>
      <w:spacing w:before="120" w:after="120" w:line="312" w:lineRule="auto"/>
      <w:ind w:left="567" w:hanging="567"/>
      <w:jc w:val="left"/>
    </w:pPr>
    <w:rPr>
      <w:rFonts w:eastAsia="Kozuka Gothic Pro EL" w:cs="Arial"/>
      <w:bCs/>
    </w:rPr>
  </w:style>
  <w:style w:type="character" w:customStyle="1" w:styleId="TITULO2IM3Car">
    <w:name w:val="TITULO2 (IM3) Car"/>
    <w:basedOn w:val="Ttulo2Car"/>
    <w:link w:val="TITULO2IM3"/>
    <w:rPr>
      <w:rFonts w:ascii="Arial Negrita" w:eastAsia="Kozuka Gothic Pro EL" w:hAnsi="Arial Negrita" w:cs="Arial"/>
      <w:b/>
      <w:bCs/>
      <w:sz w:val="22"/>
      <w:szCs w:val="22"/>
      <w:lang w:val="es-CL" w:eastAsia="en-US"/>
    </w:rPr>
  </w:style>
  <w:style w:type="paragraph" w:customStyle="1" w:styleId="TITULO1IM3">
    <w:name w:val="TITULO 1 (IM3)"/>
    <w:basedOn w:val="tITU"/>
    <w:link w:val="TITULO1IM3Car"/>
    <w:pPr>
      <w:numPr>
        <w:numId w:val="22"/>
      </w:numPr>
    </w:pPr>
  </w:style>
  <w:style w:type="character" w:customStyle="1" w:styleId="TITULO1IM3Car">
    <w:name w:val="TITULO 1 (IM3) Car"/>
    <w:basedOn w:val="Fuentedeprrafopredeter"/>
    <w:link w:val="TITULO1IM3"/>
    <w:rPr>
      <w:rFonts w:ascii="Arial Negrita" w:hAnsi="Arial Negrita"/>
      <w:b/>
      <w:sz w:val="24"/>
    </w:rPr>
  </w:style>
  <w:style w:type="paragraph" w:customStyle="1" w:styleId="TtuloFigura">
    <w:name w:val="Título Figura"/>
    <w:basedOn w:val="Normal"/>
    <w:link w:val="TtuloFiguraCar"/>
    <w:qFormat/>
    <w:pPr>
      <w:widowControl w:val="0"/>
      <w:spacing w:line="276" w:lineRule="auto"/>
      <w:ind w:left="0" w:firstLine="0"/>
      <w:jc w:val="center"/>
    </w:pPr>
    <w:rPr>
      <w:rFonts w:ascii="Cambria" w:hAnsi="Cambria"/>
      <w:lang w:val="es-ES" w:eastAsia="es-MX"/>
    </w:rPr>
  </w:style>
  <w:style w:type="character" w:customStyle="1" w:styleId="TtuloFiguraCar">
    <w:name w:val="Título Figura Car"/>
    <w:link w:val="TtuloFigura"/>
    <w:locked/>
    <w:rPr>
      <w:rFonts w:ascii="Cambria" w:hAnsi="Cambria"/>
      <w:lang w:eastAsia="es-MX"/>
    </w:rPr>
  </w:style>
  <w:style w:type="character" w:customStyle="1" w:styleId="Mencionar1">
    <w:name w:val="Mencionar1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onar2">
    <w:name w:val="Mencionar2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nsinresolver11">
    <w:name w:val="Mención sin resolver11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4">
    <w:name w:val="Mención sin resolver4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customStyle="1" w:styleId="TabeladeGradeClara1">
    <w:name w:val="Tabela de Grade Clara1"/>
    <w:basedOn w:val="Tablanormal"/>
    <w:uiPriority w:val="4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ormaltextrun">
    <w:name w:val="normaltextrun"/>
    <w:basedOn w:val="Fuentedeprrafopredeter"/>
  </w:style>
  <w:style w:type="paragraph" w:customStyle="1" w:styleId="Titulo4">
    <w:name w:val="Titulo 4"/>
    <w:basedOn w:val="Ttulo4"/>
    <w:next w:val="Normal"/>
    <w:semiHidden/>
    <w:pPr>
      <w:numPr>
        <w:numId w:val="23"/>
      </w:numPr>
      <w:tabs>
        <w:tab w:val="left" w:pos="851"/>
      </w:tabs>
      <w:ind w:left="0" w:firstLine="0"/>
    </w:pPr>
    <w:rPr>
      <w:b/>
      <w:bCs w:val="0"/>
      <w:szCs w:val="24"/>
      <w:u w:val="single"/>
      <w:lang w:val="en-US" w:eastAsia="es-ES"/>
    </w:rPr>
  </w:style>
  <w:style w:type="character" w:customStyle="1" w:styleId="EquationCaption">
    <w:name w:val="_Equation Caption"/>
    <w:semiHidden/>
  </w:style>
  <w:style w:type="paragraph" w:customStyle="1" w:styleId="Textoindependiente21">
    <w:name w:val="Texto independiente 21"/>
    <w:basedOn w:val="Normal"/>
    <w:semiHidden/>
    <w:pPr>
      <w:tabs>
        <w:tab w:val="left" w:pos="2127"/>
      </w:tabs>
      <w:ind w:left="1843" w:hanging="992"/>
    </w:pPr>
    <w:rPr>
      <w:sz w:val="22"/>
      <w:lang w:eastAsia="es-ES"/>
    </w:rPr>
  </w:style>
  <w:style w:type="paragraph" w:customStyle="1" w:styleId="Captulo">
    <w:name w:val="Capítulo"/>
    <w:basedOn w:val="Normal"/>
    <w:next w:val="Normal"/>
    <w:semiHidden/>
    <w:pPr>
      <w:keepNext/>
      <w:spacing w:before="360"/>
      <w:ind w:left="0" w:firstLine="0"/>
      <w:jc w:val="center"/>
    </w:pPr>
    <w:rPr>
      <w:b/>
      <w:kern w:val="28"/>
      <w:sz w:val="24"/>
      <w:u w:val="single"/>
      <w:lang w:eastAsia="es-ES"/>
    </w:rPr>
  </w:style>
  <w:style w:type="paragraph" w:customStyle="1" w:styleId="Cita1">
    <w:name w:val="Cita1"/>
    <w:basedOn w:val="Textoindependiente"/>
    <w:semiHidden/>
    <w:pPr>
      <w:keepLines/>
      <w:widowControl/>
      <w:pBdr>
        <w:top w:val="single" w:sz="4" w:space="1" w:color="auto"/>
      </w:pBdr>
      <w:spacing w:after="160" w:line="288" w:lineRule="auto"/>
      <w:ind w:left="720" w:right="720"/>
      <w:jc w:val="left"/>
    </w:pPr>
    <w:rPr>
      <w:rFonts w:ascii="Times New Roman" w:hAnsi="Times New Roman"/>
      <w:i/>
      <w:sz w:val="16"/>
      <w:lang w:eastAsia="es-ES"/>
    </w:rPr>
  </w:style>
  <w:style w:type="paragraph" w:customStyle="1" w:styleId="Citaprimero">
    <w:name w:val="Cita primero"/>
    <w:basedOn w:val="Cita1"/>
    <w:next w:val="Cita1"/>
    <w:semiHidden/>
    <w:pPr>
      <w:spacing w:before="120"/>
    </w:pPr>
  </w:style>
  <w:style w:type="paragraph" w:customStyle="1" w:styleId="Citaltimo">
    <w:name w:val="Cita último"/>
    <w:basedOn w:val="Cita1"/>
    <w:next w:val="Textoindependiente"/>
    <w:semiHidden/>
    <w:pPr>
      <w:spacing w:after="240"/>
    </w:pPr>
  </w:style>
  <w:style w:type="paragraph" w:customStyle="1" w:styleId="DatosTabla">
    <w:name w:val="DatosTabla"/>
    <w:basedOn w:val="Normal"/>
    <w:semiHidden/>
    <w:pPr>
      <w:tabs>
        <w:tab w:val="decimal" w:pos="1008"/>
      </w:tabs>
      <w:spacing w:before="120" w:after="120" w:line="120" w:lineRule="atLeast"/>
      <w:ind w:left="72" w:right="72" w:firstLine="0"/>
      <w:jc w:val="left"/>
    </w:pPr>
    <w:rPr>
      <w:rFonts w:ascii="Times New Roman" w:hAnsi="Times New Roman"/>
      <w:lang w:eastAsia="es-ES"/>
    </w:rPr>
  </w:style>
  <w:style w:type="paragraph" w:customStyle="1" w:styleId="DatosTablaNoDecimal">
    <w:name w:val="DatosTablaNoDecimal"/>
    <w:basedOn w:val="DatosTabla"/>
    <w:semiHidden/>
    <w:pPr>
      <w:tabs>
        <w:tab w:val="right" w:pos="1008"/>
      </w:tabs>
    </w:pPr>
  </w:style>
  <w:style w:type="paragraph" w:customStyle="1" w:styleId="DireccinTelfono">
    <w:name w:val="Dirección/Teléfono"/>
    <w:basedOn w:val="Normal"/>
    <w:semiHidden/>
    <w:pPr>
      <w:ind w:left="245" w:firstLine="0"/>
      <w:jc w:val="left"/>
    </w:pPr>
    <w:rPr>
      <w:rFonts w:ascii="Times New Roman" w:hAnsi="Times New Roman"/>
      <w:lang w:eastAsia="es-ES"/>
    </w:rPr>
  </w:style>
  <w:style w:type="paragraph" w:customStyle="1" w:styleId="Encabezadobase">
    <w:name w:val="Encabezado base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lang w:eastAsia="es-ES"/>
    </w:rPr>
  </w:style>
  <w:style w:type="paragraph" w:customStyle="1" w:styleId="Encabezadodetda">
    <w:name w:val="Encabezado de tda"/>
    <w:basedOn w:val="Normal"/>
    <w:semiHidden/>
    <w:pPr>
      <w:widowControl w:val="0"/>
      <w:tabs>
        <w:tab w:val="right" w:pos="9360"/>
      </w:tabs>
      <w:suppressAutoHyphens/>
      <w:snapToGrid w:val="0"/>
      <w:ind w:left="0" w:firstLine="0"/>
      <w:jc w:val="left"/>
    </w:pPr>
    <w:rPr>
      <w:rFonts w:ascii="Courier New" w:hAnsi="Courier New"/>
      <w:lang w:val="en-US" w:eastAsia="es-ES"/>
    </w:rPr>
  </w:style>
  <w:style w:type="paragraph" w:customStyle="1" w:styleId="Encabezadoimpar">
    <w:name w:val="Encabezado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8"/>
      <w:lang w:eastAsia="es-ES"/>
    </w:rPr>
  </w:style>
  <w:style w:type="paragraph" w:customStyle="1" w:styleId="Encabezadopar">
    <w:name w:val="Encabezado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8"/>
      <w:lang w:eastAsia="es-ES"/>
    </w:rPr>
  </w:style>
  <w:style w:type="paragraph" w:customStyle="1" w:styleId="Encabezadoprimero">
    <w:name w:val="Encabezado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8"/>
      <w:lang w:eastAsia="es-ES"/>
    </w:rPr>
  </w:style>
  <w:style w:type="character" w:customStyle="1" w:styleId="nfasisinicial">
    <w:name w:val="Énfasis inicial"/>
    <w:semiHidden/>
    <w:rPr>
      <w:b/>
      <w:i/>
    </w:rPr>
  </w:style>
  <w:style w:type="paragraph" w:customStyle="1" w:styleId="Eslogan">
    <w:name w:val="Eslogan"/>
    <w:basedOn w:val="DireccinTelfono"/>
    <w:next w:val="DireccinTelfono"/>
    <w:semiHidden/>
    <w:rPr>
      <w:b/>
      <w:i/>
    </w:rPr>
  </w:style>
  <w:style w:type="paragraph" w:customStyle="1" w:styleId="Etiquetadeparte">
    <w:name w:val="Etiqueta de parte"/>
    <w:basedOn w:val="Normal"/>
    <w:next w:val="Normal"/>
    <w:semiHidden/>
    <w:pPr>
      <w:keepNext/>
      <w:spacing w:before="600" w:after="160"/>
      <w:ind w:left="0" w:firstLine="0"/>
      <w:jc w:val="center"/>
    </w:pPr>
    <w:rPr>
      <w:kern w:val="28"/>
      <w:sz w:val="24"/>
      <w:u w:val="single"/>
      <w:lang w:eastAsia="es-ES"/>
    </w:rPr>
  </w:style>
  <w:style w:type="paragraph" w:customStyle="1" w:styleId="Etiquetadeseccin">
    <w:name w:val="Etiqueta de sección"/>
    <w:basedOn w:val="Normal"/>
    <w:next w:val="Textoindependiente"/>
    <w:semiHidden/>
    <w:pPr>
      <w:keepNext/>
      <w:keepLines/>
      <w:spacing w:before="240" w:after="360"/>
      <w:ind w:left="0" w:firstLine="0"/>
      <w:jc w:val="center"/>
    </w:pPr>
    <w:rPr>
      <w:b/>
      <w:kern w:val="28"/>
      <w:sz w:val="36"/>
      <w:lang w:eastAsia="es-ES"/>
    </w:rPr>
  </w:style>
  <w:style w:type="paragraph" w:customStyle="1" w:styleId="FechasNotas">
    <w:name w:val="Fechas/Notas"/>
    <w:basedOn w:val="Normal"/>
    <w:semiHidden/>
    <w:pPr>
      <w:ind w:left="0" w:firstLine="0"/>
      <w:jc w:val="left"/>
    </w:pPr>
    <w:rPr>
      <w:rFonts w:ascii="Times New Roman" w:hAnsi="Times New Roman"/>
      <w:b/>
      <w:lang w:eastAsia="es-ES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 w:firstLine="0"/>
      <w:jc w:val="left"/>
    </w:pPr>
    <w:rPr>
      <w:rFonts w:ascii="CG Times" w:eastAsia="Arial Unicode MS" w:hAnsi="CG Times" w:cs="Arial Unicode MS"/>
      <w:sz w:val="24"/>
      <w:szCs w:val="24"/>
      <w:lang w:val="es-ES" w:eastAsia="es-ES"/>
    </w:rPr>
  </w:style>
  <w:style w:type="paragraph" w:customStyle="1" w:styleId="Imagen">
    <w:name w:val="Imagen"/>
    <w:basedOn w:val="Textoindependiente"/>
    <w:next w:val="Descripcin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dicebase">
    <w:name w:val="Índice base"/>
    <w:basedOn w:val="Normal"/>
    <w:semiHidden/>
    <w:pPr>
      <w:tabs>
        <w:tab w:val="right" w:leader="dot" w:pos="3960"/>
      </w:tabs>
      <w:ind w:left="720" w:hanging="720"/>
      <w:jc w:val="left"/>
    </w:pPr>
    <w:rPr>
      <w:rFonts w:ascii="Times New Roman" w:hAnsi="Times New Roman"/>
      <w:lang w:eastAsia="es-ES"/>
    </w:rPr>
  </w:style>
  <w:style w:type="paragraph" w:customStyle="1" w:styleId="Infodocumentosadjuntos">
    <w:name w:val="Info documentos adjuntos"/>
    <w:basedOn w:val="Normal"/>
    <w:semiHidden/>
    <w:pPr>
      <w:ind w:left="0" w:firstLine="0"/>
      <w:jc w:val="left"/>
    </w:pPr>
    <w:rPr>
      <w:rFonts w:ascii="Times New Roman" w:hAnsi="Times New Roman"/>
      <w:lang w:val="es-ES" w:eastAsia="es-ES"/>
    </w:rPr>
  </w:style>
  <w:style w:type="paragraph" w:customStyle="1" w:styleId="Legal">
    <w:name w:val="Legal"/>
    <w:basedOn w:val="Normal"/>
    <w:semiHidden/>
    <w:pPr>
      <w:ind w:left="86" w:right="86" w:firstLine="0"/>
      <w:jc w:val="left"/>
    </w:pPr>
    <w:rPr>
      <w:rFonts w:ascii="Times New Roman" w:hAnsi="Times New Roman"/>
      <w:sz w:val="12"/>
      <w:lang w:eastAsia="es-ES"/>
    </w:rPr>
  </w:style>
  <w:style w:type="paragraph" w:customStyle="1" w:styleId="Listaconnmerosprimero">
    <w:name w:val="Lista con números primero"/>
    <w:basedOn w:val="Listaconnmeros"/>
    <w:next w:val="Listaconnmeros"/>
    <w:semiHidden/>
    <w:pPr>
      <w:numPr>
        <w:numId w:val="0"/>
      </w:numPr>
      <w:pBdr>
        <w:top w:val="single" w:sz="4" w:space="1" w:color="auto"/>
      </w:pBdr>
      <w:spacing w:before="80" w:after="16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nmerosltimo">
    <w:name w:val="Lista con números último"/>
    <w:basedOn w:val="Listaconnmeros"/>
    <w:next w:val="Textoindependiente"/>
    <w:semiHidden/>
    <w:pPr>
      <w:numPr>
        <w:numId w:val="0"/>
      </w:numPr>
      <w:pBdr>
        <w:top w:val="single" w:sz="4" w:space="1" w:color="auto"/>
      </w:pBdr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vietasprimero">
    <w:name w:val="Lista con viñetas primero"/>
    <w:basedOn w:val="Listaconvietas"/>
    <w:next w:val="Listaconvietas"/>
    <w:semiHidden/>
    <w:pPr>
      <w:numPr>
        <w:numId w:val="0"/>
      </w:numPr>
      <w:spacing w:before="80" w:after="16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convietasltimo">
    <w:name w:val="Lista con viñetas último"/>
    <w:basedOn w:val="Listaconvietas"/>
    <w:next w:val="Textoindependiente"/>
    <w:semiHidden/>
    <w:pPr>
      <w:numPr>
        <w:numId w:val="0"/>
      </w:numPr>
      <w:spacing w:after="24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primero">
    <w:name w:val="Lista primero"/>
    <w:basedOn w:val="Lista"/>
    <w:next w:val="Lista"/>
    <w:semiHidden/>
    <w:pPr>
      <w:pBdr>
        <w:top w:val="single" w:sz="4" w:space="1" w:color="auto"/>
      </w:pBdr>
      <w:tabs>
        <w:tab w:val="left" w:pos="720"/>
      </w:tabs>
      <w:spacing w:before="80" w:after="8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ltimo">
    <w:name w:val="Lista último"/>
    <w:basedOn w:val="Lista"/>
    <w:next w:val="Textoindependiente"/>
    <w:semiHidden/>
    <w:pPr>
      <w:pBdr>
        <w:top w:val="single" w:sz="4" w:space="1" w:color="auto"/>
      </w:pBdr>
      <w:tabs>
        <w:tab w:val="left" w:pos="720"/>
      </w:tabs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Mantenertextoindependiente">
    <w:name w:val="Mantener texto independiente"/>
    <w:basedOn w:val="Textoindependiente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ombredelaempresa">
    <w:name w:val="Nombre de la empresa"/>
    <w:basedOn w:val="Normal"/>
    <w:next w:val="Eslogan"/>
    <w:semiHidden/>
    <w:pPr>
      <w:spacing w:line="240" w:lineRule="atLeast"/>
      <w:ind w:left="245" w:firstLine="0"/>
      <w:jc w:val="left"/>
    </w:pPr>
    <w:rPr>
      <w:rFonts w:ascii="Times New Roman" w:hAnsi="Times New Roman"/>
      <w:b/>
      <w:sz w:val="36"/>
      <w:lang w:eastAsia="es-ES"/>
    </w:rPr>
  </w:style>
  <w:style w:type="paragraph" w:customStyle="1" w:styleId="Notaalpiebase">
    <w:name w:val="Nota al pie base"/>
    <w:basedOn w:val="Normal"/>
    <w:semiHidden/>
    <w:pPr>
      <w:tabs>
        <w:tab w:val="left" w:pos="187"/>
      </w:tabs>
      <w:spacing w:line="220" w:lineRule="exact"/>
      <w:ind w:left="187" w:hanging="187"/>
      <w:jc w:val="left"/>
    </w:pPr>
    <w:rPr>
      <w:rFonts w:ascii="Times New Roman" w:hAnsi="Times New Roman"/>
      <w:sz w:val="18"/>
      <w:lang w:eastAsia="es-ES"/>
    </w:rPr>
  </w:style>
  <w:style w:type="paragraph" w:customStyle="1" w:styleId="Notas">
    <w:name w:val="Notas"/>
    <w:basedOn w:val="FechasNotas"/>
    <w:semiHidden/>
    <w:rPr>
      <w:b w:val="0"/>
    </w:rPr>
  </w:style>
  <w:style w:type="paragraph" w:customStyle="1" w:styleId="Numeracinconnmeros">
    <w:name w:val="Numeración con números"/>
    <w:basedOn w:val="Normal"/>
    <w:semiHidden/>
    <w:pPr>
      <w:tabs>
        <w:tab w:val="left" w:pos="142"/>
        <w:tab w:val="left" w:pos="1418"/>
        <w:tab w:val="left" w:pos="9350"/>
      </w:tabs>
      <w:spacing w:before="120" w:after="120" w:line="336" w:lineRule="auto"/>
      <w:ind w:left="0" w:firstLine="0"/>
    </w:pPr>
    <w:rPr>
      <w:rFonts w:cs="Arial"/>
      <w:bCs/>
      <w:lang w:eastAsia="es-ES"/>
    </w:rPr>
  </w:style>
  <w:style w:type="paragraph" w:customStyle="1" w:styleId="Nmeros">
    <w:name w:val="Números"/>
    <w:basedOn w:val="Normal"/>
    <w:semiHidden/>
    <w:pPr>
      <w:tabs>
        <w:tab w:val="left" w:pos="142"/>
        <w:tab w:val="left" w:pos="9350"/>
      </w:tabs>
      <w:spacing w:before="240" w:after="120" w:line="360" w:lineRule="auto"/>
      <w:ind w:left="0" w:firstLine="0"/>
    </w:pPr>
    <w:rPr>
      <w:rFonts w:cs="Arial"/>
      <w:bCs/>
      <w:lang w:eastAsia="es-ES"/>
    </w:rPr>
  </w:style>
  <w:style w:type="paragraph" w:customStyle="1" w:styleId="Piedepginaimpar">
    <w:name w:val="Pie de página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6"/>
      <w:lang w:eastAsia="es-ES"/>
    </w:rPr>
  </w:style>
  <w:style w:type="paragraph" w:customStyle="1" w:styleId="Piedepginapar">
    <w:name w:val="Pie de página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6"/>
      <w:lang w:eastAsia="es-ES"/>
    </w:rPr>
  </w:style>
  <w:style w:type="paragraph" w:customStyle="1" w:styleId="Piedepginaprimero">
    <w:name w:val="Pie de página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6"/>
      <w:lang w:eastAsia="es-ES"/>
    </w:rPr>
  </w:style>
  <w:style w:type="paragraph" w:customStyle="1" w:styleId="Portadadesubttulo">
    <w:name w:val="Portada de subtítulo"/>
    <w:basedOn w:val="Normal"/>
    <w:next w:val="Textoindependiente"/>
    <w:semiHidden/>
    <w:pPr>
      <w:keepNext/>
      <w:spacing w:before="240" w:after="160"/>
      <w:ind w:left="0" w:firstLine="0"/>
      <w:jc w:val="center"/>
    </w:pPr>
    <w:rPr>
      <w:i/>
      <w:kern w:val="28"/>
      <w:sz w:val="36"/>
      <w:lang w:eastAsia="es-ES"/>
    </w:rPr>
  </w:style>
  <w:style w:type="paragraph" w:customStyle="1" w:styleId="Portadadettulo">
    <w:name w:val="Portada de título"/>
    <w:basedOn w:val="Normal"/>
    <w:next w:val="Portadadesubttulo"/>
    <w:semiHidden/>
    <w:pPr>
      <w:keepNext/>
      <w:spacing w:before="720" w:after="160"/>
      <w:ind w:left="0" w:firstLine="0"/>
      <w:jc w:val="center"/>
    </w:pPr>
    <w:rPr>
      <w:b/>
      <w:kern w:val="28"/>
      <w:sz w:val="48"/>
      <w:lang w:eastAsia="es-ES"/>
    </w:rPr>
  </w:style>
  <w:style w:type="paragraph" w:customStyle="1" w:styleId="Recuocommarcadores">
    <w:name w:val="Recuo com marcadores"/>
    <w:basedOn w:val="Textoindependiente"/>
    <w:next w:val="Textoindependiente"/>
    <w:semiHidden/>
    <w:pPr>
      <w:widowControl/>
      <w:pBdr>
        <w:top w:val="single" w:sz="4" w:space="1" w:color="auto"/>
      </w:pBdr>
      <w:tabs>
        <w:tab w:val="left" w:pos="926"/>
      </w:tabs>
      <w:spacing w:line="288" w:lineRule="auto"/>
      <w:ind w:left="926" w:hanging="360"/>
      <w:jc w:val="center"/>
    </w:pPr>
    <w:rPr>
      <w:rFonts w:ascii="Times New Roman" w:hAnsi="Times New Roman"/>
      <w:sz w:val="24"/>
      <w:lang w:val="pt-BR" w:eastAsia="pt-BR"/>
    </w:rPr>
  </w:style>
  <w:style w:type="paragraph" w:customStyle="1" w:styleId="Sinespaciado1">
    <w:name w:val="Sin espaciado1"/>
    <w:semiHidden/>
    <w:pPr>
      <w:spacing w:line="288" w:lineRule="auto"/>
      <w:jc w:val="both"/>
    </w:pPr>
    <w:rPr>
      <w:rFonts w:ascii="Calibri" w:hAnsi="Calibri"/>
      <w:sz w:val="22"/>
      <w:szCs w:val="22"/>
      <w:lang w:val="es-ES" w:eastAsia="en-US"/>
    </w:rPr>
  </w:style>
  <w:style w:type="paragraph" w:customStyle="1" w:styleId="Subttulodeparte">
    <w:name w:val="Subtítulo de parte"/>
    <w:basedOn w:val="Normal"/>
    <w:next w:val="Textoindependiente"/>
    <w:semiHidden/>
    <w:pPr>
      <w:keepNext/>
      <w:spacing w:before="360" w:after="120"/>
      <w:ind w:left="0" w:firstLine="0"/>
      <w:jc w:val="center"/>
    </w:pPr>
    <w:rPr>
      <w:i/>
      <w:kern w:val="28"/>
      <w:sz w:val="32"/>
      <w:lang w:eastAsia="es-ES"/>
    </w:rPr>
  </w:style>
  <w:style w:type="paragraph" w:customStyle="1" w:styleId="Subttulodelcaptulo">
    <w:name w:val="Subtítulo del capítulo"/>
    <w:basedOn w:val="Normal"/>
    <w:next w:val="Textoindependiente"/>
    <w:semiHidden/>
    <w:pPr>
      <w:keepNext/>
      <w:keepLines/>
      <w:spacing w:before="360" w:after="360"/>
      <w:ind w:left="0" w:firstLine="0"/>
      <w:jc w:val="center"/>
    </w:pPr>
    <w:rPr>
      <w:i/>
      <w:kern w:val="28"/>
      <w:sz w:val="28"/>
      <w:lang w:eastAsia="es-ES"/>
    </w:rPr>
  </w:style>
  <w:style w:type="character" w:customStyle="1" w:styleId="Superndice">
    <w:name w:val="Superíndice"/>
    <w:semiHidden/>
    <w:rPr>
      <w:position w:val="0"/>
      <w:vertAlign w:val="superscript"/>
    </w:rPr>
  </w:style>
  <w:style w:type="paragraph" w:customStyle="1" w:styleId="Tdc10">
    <w:name w:val="Tdc 1"/>
    <w:basedOn w:val="Normal"/>
    <w:semiHidden/>
    <w:pPr>
      <w:widowControl w:val="0"/>
      <w:tabs>
        <w:tab w:val="right" w:leader="dot" w:pos="9360"/>
      </w:tabs>
      <w:suppressAutoHyphens/>
      <w:snapToGrid w:val="0"/>
      <w:spacing w:before="480"/>
      <w:ind w:left="72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20">
    <w:name w:val="Tdc 2"/>
    <w:basedOn w:val="Normal"/>
    <w:semiHidden/>
    <w:pPr>
      <w:widowControl w:val="0"/>
      <w:tabs>
        <w:tab w:val="right" w:leader="dot" w:pos="9360"/>
      </w:tabs>
      <w:suppressAutoHyphens/>
      <w:snapToGrid w:val="0"/>
      <w:ind w:left="144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40">
    <w:name w:val="Tdc 4"/>
    <w:basedOn w:val="Normal"/>
    <w:semiHidden/>
    <w:pPr>
      <w:widowControl w:val="0"/>
      <w:tabs>
        <w:tab w:val="right" w:leader="dot" w:pos="9360"/>
      </w:tabs>
      <w:suppressAutoHyphens/>
      <w:snapToGrid w:val="0"/>
      <w:ind w:left="288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50">
    <w:name w:val="Tdc 5"/>
    <w:basedOn w:val="Normal"/>
    <w:semiHidden/>
    <w:pPr>
      <w:widowControl w:val="0"/>
      <w:tabs>
        <w:tab w:val="right" w:leader="dot" w:pos="9360"/>
      </w:tabs>
      <w:suppressAutoHyphens/>
      <w:snapToGrid w:val="0"/>
      <w:ind w:left="360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60">
    <w:name w:val="Tdc 6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70">
    <w:name w:val="Tdc 7"/>
    <w:basedOn w:val="Normal"/>
    <w:semiHidden/>
    <w:pPr>
      <w:widowControl w:val="0"/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80">
    <w:name w:val="Tdc 8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extodenotaalfinal">
    <w:name w:val="Texto de nota al final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denotaalpie">
    <w:name w:val="Texto de nota al pie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Tabla">
    <w:name w:val="TextoTabla"/>
    <w:basedOn w:val="DatosTabla"/>
    <w:semiHidden/>
    <w:pPr>
      <w:tabs>
        <w:tab w:val="clear" w:pos="1008"/>
      </w:tabs>
    </w:pPr>
  </w:style>
  <w:style w:type="paragraph" w:customStyle="1" w:styleId="Ttulobase">
    <w:name w:val="Título base"/>
    <w:basedOn w:val="Normal"/>
    <w:next w:val="Textoindependiente"/>
    <w:semiHidden/>
    <w:pPr>
      <w:keepNext/>
      <w:spacing w:before="240" w:after="120"/>
      <w:ind w:left="0" w:firstLine="0"/>
      <w:jc w:val="left"/>
    </w:pPr>
    <w:rPr>
      <w:b/>
      <w:kern w:val="28"/>
      <w:sz w:val="36"/>
      <w:lang w:eastAsia="es-ES"/>
    </w:rPr>
  </w:style>
  <w:style w:type="character" w:customStyle="1" w:styleId="TtuloCarCar">
    <w:name w:val="Título Car Car"/>
    <w:basedOn w:val="Fuentedeprrafopredeter"/>
    <w:semiHidden/>
    <w:rPr>
      <w:rFonts w:ascii="Arial" w:hAnsi="Arial" w:cs="Arial"/>
      <w:b/>
      <w:bCs/>
      <w:kern w:val="28"/>
      <w:sz w:val="32"/>
      <w:szCs w:val="32"/>
      <w:lang w:val="es-ES" w:eastAsia="es-ES" w:bidi="ar-SA"/>
    </w:rPr>
  </w:style>
  <w:style w:type="paragraph" w:customStyle="1" w:styleId="Ttulodelaseccin">
    <w:name w:val="Título de la sección"/>
    <w:basedOn w:val="Ttulobase"/>
    <w:semiHidden/>
    <w:pPr>
      <w:spacing w:before="120" w:after="160"/>
    </w:pPr>
    <w:rPr>
      <w:sz w:val="28"/>
    </w:rPr>
  </w:style>
  <w:style w:type="paragraph" w:customStyle="1" w:styleId="Ttulodeparte">
    <w:name w:val="Título de parte"/>
    <w:basedOn w:val="Ttulobase"/>
    <w:next w:val="Subttulodeparte"/>
    <w:semiHidden/>
    <w:pPr>
      <w:spacing w:before="600"/>
      <w:jc w:val="center"/>
    </w:pPr>
  </w:style>
  <w:style w:type="paragraph" w:customStyle="1" w:styleId="Ttulodelcaptulo">
    <w:name w:val="Título del capítulo"/>
    <w:basedOn w:val="Normal"/>
    <w:next w:val="Subttulodelcaptulo"/>
    <w:semiHidden/>
    <w:pPr>
      <w:keepNext/>
      <w:keepLines/>
      <w:spacing w:before="600"/>
      <w:ind w:left="0" w:firstLine="0"/>
      <w:jc w:val="center"/>
    </w:pPr>
    <w:rPr>
      <w:b/>
      <w:kern w:val="28"/>
      <w:sz w:val="32"/>
      <w:lang w:eastAsia="es-ES"/>
    </w:rPr>
  </w:style>
  <w:style w:type="paragraph" w:customStyle="1" w:styleId="Ttulodeldocumento">
    <w:name w:val="Título del documento"/>
    <w:basedOn w:val="Normal"/>
    <w:semiHidden/>
    <w:pPr>
      <w:keepNext/>
      <w:spacing w:before="240" w:after="360"/>
      <w:ind w:left="0" w:firstLine="0"/>
      <w:jc w:val="left"/>
    </w:pPr>
    <w:rPr>
      <w:rFonts w:ascii="Times New Roman" w:hAnsi="Times New Roman"/>
      <w:b/>
      <w:kern w:val="28"/>
      <w:sz w:val="36"/>
      <w:lang w:eastAsia="es-ES"/>
    </w:rPr>
  </w:style>
  <w:style w:type="paragraph" w:customStyle="1" w:styleId="TtuloColumna">
    <w:name w:val="TítuloColumna"/>
    <w:basedOn w:val="Normal"/>
    <w:semiHidden/>
    <w:pPr>
      <w:ind w:left="0" w:firstLine="0"/>
      <w:jc w:val="center"/>
    </w:pPr>
    <w:rPr>
      <w:rFonts w:ascii="Times New Roman" w:hAnsi="Times New Roman"/>
      <w:b/>
      <w:caps/>
      <w:color w:val="000000"/>
      <w:lang w:eastAsia="es-ES"/>
    </w:rPr>
  </w:style>
  <w:style w:type="paragraph" w:customStyle="1" w:styleId="Vietas1">
    <w:name w:val="Viñetas1"/>
    <w:basedOn w:val="Normal"/>
    <w:semiHidden/>
    <w:pPr>
      <w:ind w:left="0" w:firstLine="0"/>
    </w:pPr>
    <w:rPr>
      <w:szCs w:val="24"/>
      <w:lang w:val="es-ES" w:eastAsia="es-ES"/>
    </w:rPr>
  </w:style>
  <w:style w:type="paragraph" w:customStyle="1" w:styleId="Vietas2">
    <w:name w:val="Viñetas2"/>
    <w:basedOn w:val="Vietas1"/>
    <w:semiHidden/>
    <w:pPr>
      <w:tabs>
        <w:tab w:val="left" w:pos="360"/>
        <w:tab w:val="left" w:pos="540"/>
      </w:tabs>
      <w:ind w:left="360" w:hanging="360"/>
    </w:pPr>
    <w:rPr>
      <w:rFonts w:ascii="Univers" w:hAnsi="Univers"/>
      <w:color w:val="000000"/>
      <w:sz w:val="22"/>
    </w:rPr>
  </w:style>
  <w:style w:type="paragraph" w:customStyle="1" w:styleId="xl24">
    <w:name w:val="xl24"/>
    <w:basedOn w:val="Normal"/>
    <w:semiHidden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5">
    <w:name w:val="xl25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6">
    <w:name w:val="xl26"/>
    <w:basedOn w:val="Normal"/>
    <w:semiHidden/>
    <w:pP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7">
    <w:name w:val="xl27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u w:val="single"/>
      <w:lang w:val="es-ES" w:eastAsia="es-ES"/>
    </w:rPr>
  </w:style>
  <w:style w:type="paragraph" w:customStyle="1" w:styleId="xl28">
    <w:name w:val="xl28"/>
    <w:basedOn w:val="Normal"/>
    <w:semiHidden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9">
    <w:name w:val="xl29"/>
    <w:basedOn w:val="Normal"/>
    <w:semiHidden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0">
    <w:name w:val="xl30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1">
    <w:name w:val="xl31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2">
    <w:name w:val="xl32"/>
    <w:basedOn w:val="Normal"/>
    <w:semiHidden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3">
    <w:name w:val="xl33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4">
    <w:name w:val="xl34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5">
    <w:name w:val="xl35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6">
    <w:name w:val="xl36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7">
    <w:name w:val="xl37"/>
    <w:basedOn w:val="Normal"/>
    <w:semiHidden/>
    <w:pPr>
      <w:spacing w:before="100" w:beforeAutospacing="1" w:after="100" w:afterAutospacing="1"/>
      <w:ind w:left="0" w:firstLine="0"/>
      <w:jc w:val="center"/>
    </w:pPr>
    <w:rPr>
      <w:rFonts w:cs="Arial"/>
      <w:b/>
      <w:bCs/>
      <w:sz w:val="18"/>
      <w:szCs w:val="18"/>
      <w:lang w:val="es-ES" w:eastAsia="es-ES"/>
    </w:rPr>
  </w:style>
  <w:style w:type="paragraph" w:customStyle="1" w:styleId="xl38">
    <w:name w:val="xl38"/>
    <w:basedOn w:val="Normal"/>
    <w:semiHidden/>
    <w:pPr>
      <w:spacing w:before="100" w:beforeAutospacing="1" w:after="100" w:afterAutospacing="1"/>
      <w:ind w:left="0" w:firstLine="0"/>
      <w:jc w:val="left"/>
    </w:pPr>
    <w:rPr>
      <w:rFonts w:cs="Arial"/>
      <w:b/>
      <w:bCs/>
      <w:sz w:val="18"/>
      <w:szCs w:val="18"/>
      <w:lang w:val="es-ES" w:eastAsia="es-ES"/>
    </w:rPr>
  </w:style>
  <w:style w:type="character" w:customStyle="1" w:styleId="Estilo2Car">
    <w:name w:val="Estilo2 Car"/>
    <w:basedOn w:val="Ttulo3Car"/>
    <w:rPr>
      <w:rFonts w:ascii="Arial" w:hAnsi="Arial" w:cs="Arial"/>
      <w:b/>
      <w:bCs/>
      <w:kern w:val="28"/>
      <w:sz w:val="24"/>
      <w:szCs w:val="22"/>
      <w:lang w:val="es-CL" w:eastAsia="en-US"/>
    </w:rPr>
  </w:style>
  <w:style w:type="character" w:customStyle="1" w:styleId="MenoPendente1">
    <w:name w:val="Menção Pendente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SDI-Texto1">
    <w:name w:val="SDI - Texto 1"/>
    <w:basedOn w:val="Normal"/>
    <w:link w:val="SDI-Texto1Car"/>
    <w:pPr>
      <w:widowControl w:val="0"/>
      <w:spacing w:line="240" w:lineRule="auto"/>
      <w:ind w:firstLine="0"/>
    </w:pPr>
    <w:rPr>
      <w:rFonts w:ascii="Frutiger-Light" w:hAnsi="Frutiger-Light" w:cs="Arial"/>
      <w:lang w:val="es-ES" w:eastAsia="es-MX"/>
    </w:rPr>
  </w:style>
  <w:style w:type="character" w:customStyle="1" w:styleId="SDI-Texto1Car">
    <w:name w:val="SDI - Texto 1 Car"/>
    <w:link w:val="SDI-Texto1"/>
    <w:locked/>
    <w:rPr>
      <w:rFonts w:ascii="Frutiger-Light" w:hAnsi="Frutiger-Light" w:cs="Arial"/>
      <w:lang w:eastAsia="es-MX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character" w:customStyle="1" w:styleId="eop">
    <w:name w:val="eop"/>
    <w:basedOn w:val="Fuentedeprrafopredeter"/>
  </w:style>
  <w:style w:type="paragraph" w:customStyle="1" w:styleId="msonormal0">
    <w:name w:val="msonormal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5">
    <w:name w:val="xl6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66">
    <w:name w:val="xl66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7">
    <w:name w:val="xl6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  <w:textAlignment w:val="center"/>
    </w:pPr>
    <w:rPr>
      <w:rFonts w:ascii="Times New Roman" w:hAnsi="Times New Roman"/>
      <w:lang w:eastAsia="es-CL"/>
    </w:rPr>
  </w:style>
  <w:style w:type="paragraph" w:customStyle="1" w:styleId="xl68">
    <w:name w:val="xl68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xl69">
    <w:name w:val="xl69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lang w:eastAsia="es-CL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71">
    <w:name w:val="xl71"/>
    <w:basedOn w:val="Normal"/>
    <w:pP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sz w:val="24"/>
      <w:szCs w:val="24"/>
      <w:lang w:eastAsia="es-CL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Im3Prrafo">
    <w:name w:val="Im3_Párrafo"/>
    <w:basedOn w:val="Normal"/>
    <w:qFormat/>
    <w:rsid w:val="00D43C3C"/>
    <w:pPr>
      <w:spacing w:before="240" w:after="240"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table" w:customStyle="1" w:styleId="TableNormal">
    <w:name w:val="Table Normal"/>
    <w:uiPriority w:val="2"/>
    <w:semiHidden/>
    <w:unhideWhenUsed/>
    <w:qFormat/>
    <w:rsid w:val="0023629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3629C"/>
    <w:pPr>
      <w:widowControl w:val="0"/>
      <w:autoSpaceDE w:val="0"/>
      <w:autoSpaceDN w:val="0"/>
      <w:spacing w:before="58" w:line="240" w:lineRule="auto"/>
      <w:ind w:left="0" w:firstLine="0"/>
      <w:jc w:val="left"/>
    </w:pPr>
    <w:rPr>
      <w:rFonts w:eastAsia="Arial" w:cs="Arial"/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F3BA3021469E640947B264E8CEEBCAD" ma:contentTypeVersion="14" ma:contentTypeDescription="Crear nuevo documento." ma:contentTypeScope="" ma:versionID="88b72dfbe67f1a8e0a9d9ea3b5e767b6">
  <xsd:schema xmlns:xsd="http://www.w3.org/2001/XMLSchema" xmlns:xs="http://www.w3.org/2001/XMLSchema" xmlns:p="http://schemas.microsoft.com/office/2006/metadata/properties" xmlns:ns2="73452dc7-13d0-438d-8bf0-ee8805585d18" xmlns:ns3="33c00c7f-8788-471d-9c46-f842d630500f" targetNamespace="http://schemas.microsoft.com/office/2006/metadata/properties" ma:root="true" ma:fieldsID="94f268c7757952d395773ac8c4149802" ns2:_="" ns3:_="">
    <xsd:import namespace="73452dc7-13d0-438d-8bf0-ee8805585d18"/>
    <xsd:import namespace="33c00c7f-8788-471d-9c46-f842d6305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452dc7-13d0-438d-8bf0-ee8805585d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03e45f18-2e83-428b-912d-6abf8f9aca6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c00c7f-8788-471d-9c46-f842d630500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fee8a442-cb12-4231-b328-fbcb6c4a5e11}" ma:internalName="TaxCatchAll" ma:showField="CatchAllData" ma:web="33c00c7f-8788-471d-9c46-f842d63050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c00c7f-8788-471d-9c46-f842d630500f" xsi:nil="true"/>
    <lcf76f155ced4ddcb4097134ff3c332f xmlns="73452dc7-13d0-438d-8bf0-ee8805585d1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C86CD7-1B44-4297-9888-041197A108C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B060E9F-AB97-43BC-A160-760B25C1EA9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FDADF3C-4659-42F9-B09B-FB1522B9A4C2}"/>
</file>

<file path=customXml/itemProps5.xml><?xml version="1.0" encoding="utf-8"?>
<ds:datastoreItem xmlns:ds="http://schemas.openxmlformats.org/officeDocument/2006/customXml" ds:itemID="{B9642408-F11B-4F2E-A5A6-EF8A7292DB1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707</Words>
  <Characters>3793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S/E Providencia 110/12 kV</vt:lpstr>
    </vt:vector>
  </TitlesOfParts>
  <Company>Microsoft</Company>
  <LinksUpToDate>false</LinksUpToDate>
  <CharactersWithSpaces>4492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Verificación Malla PAT</dc:subject>
  <dc:creator>Camilo Zambra</dc:creator>
  <cp:keywords>ETOOEE</cp:keywords>
  <dc:description>PROYECTO Nº OT IM3/094/2019</dc:description>
  <cp:lastModifiedBy>Manuel Alejandro Gutierrez Toro</cp:lastModifiedBy>
  <cp:revision>8</cp:revision>
  <cp:lastPrinted>2022-01-25T22:13:00Z</cp:lastPrinted>
  <dcterms:created xsi:type="dcterms:W3CDTF">2022-01-25T20:24:00Z</dcterms:created>
  <dcterms:modified xsi:type="dcterms:W3CDTF">2025-02-05T20:42:00Z</dcterms:modified>
  <cp:category>Estudios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0x0101000F3BA3021469E640947B264E8CEEBCAD</vt:lpwstr>
  </property>
  <property fmtid="{D5CDD505-2E9C-101B-9397-08002B2CF9AE}" pid="3" name="MSIP_Label_00183ae1-726f-4969-b787-1995b26b5e2f_Enabled">
    <vt:lpwstr>True</vt:lpwstr>
  </property>
  <property fmtid="{D5CDD505-2E9C-101B-9397-08002B2CF9AE}" pid="4" name="MSIP_Label_00183ae1-726f-4969-b787-1995b26b5e2f_SiteId">
    <vt:lpwstr>d539d4bf-5610-471a-afc2-1c76685cfefa</vt:lpwstr>
  </property>
  <property fmtid="{D5CDD505-2E9C-101B-9397-08002B2CF9AE}" pid="5" name="MSIP_Label_00183ae1-726f-4969-b787-1995b26b5e2f_Owner">
    <vt:lpwstr>luis.riquelmer@enel.com</vt:lpwstr>
  </property>
  <property fmtid="{D5CDD505-2E9C-101B-9397-08002B2CF9AE}" pid="6" name="MSIP_Label_00183ae1-726f-4969-b787-1995b26b5e2f_SetDate">
    <vt:lpwstr>2021-09-01T15:45:01.1859328Z</vt:lpwstr>
  </property>
  <property fmtid="{D5CDD505-2E9C-101B-9397-08002B2CF9AE}" pid="7" name="MSIP_Label_00183ae1-726f-4969-b787-1995b26b5e2f_Name">
    <vt:lpwstr>Internal</vt:lpwstr>
  </property>
  <property fmtid="{D5CDD505-2E9C-101B-9397-08002B2CF9AE}" pid="8" name="MSIP_Label_00183ae1-726f-4969-b787-1995b26b5e2f_Application">
    <vt:lpwstr>Microsoft Azure Information Protection</vt:lpwstr>
  </property>
  <property fmtid="{D5CDD505-2E9C-101B-9397-08002B2CF9AE}" pid="9" name="MSIP_Label_00183ae1-726f-4969-b787-1995b26b5e2f_ActionId">
    <vt:lpwstr>e576a1b3-a8c1-4aba-a3bd-e0787220981d</vt:lpwstr>
  </property>
  <property fmtid="{D5CDD505-2E9C-101B-9397-08002B2CF9AE}" pid="10" name="MSIP_Label_00183ae1-726f-4969-b787-1995b26b5e2f_Extended_MSFT_Method">
    <vt:lpwstr>Automatic</vt:lpwstr>
  </property>
  <property fmtid="{D5CDD505-2E9C-101B-9397-08002B2CF9AE}" pid="11" name="MSIP_Label_797ad33d-ed35-43c0-b526-22bc83c17deb_Enabled">
    <vt:lpwstr>True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Owner">
    <vt:lpwstr>luis.riquelmer@enel.com</vt:lpwstr>
  </property>
  <property fmtid="{D5CDD505-2E9C-101B-9397-08002B2CF9AE}" pid="14" name="MSIP_Label_797ad33d-ed35-43c0-b526-22bc83c17deb_SetDate">
    <vt:lpwstr>2021-09-01T15:45:01.1859328Z</vt:lpwstr>
  </property>
  <property fmtid="{D5CDD505-2E9C-101B-9397-08002B2CF9AE}" pid="15" name="MSIP_Label_797ad33d-ed35-43c0-b526-22bc83c17deb_Name">
    <vt:lpwstr>Not Encrypted</vt:lpwstr>
  </property>
  <property fmtid="{D5CDD505-2E9C-101B-9397-08002B2CF9AE}" pid="16" name="MSIP_Label_797ad33d-ed35-43c0-b526-22bc83c17deb_Application">
    <vt:lpwstr>Microsoft Azure Information Protection</vt:lpwstr>
  </property>
  <property fmtid="{D5CDD505-2E9C-101B-9397-08002B2CF9AE}" pid="17" name="MSIP_Label_797ad33d-ed35-43c0-b526-22bc83c17deb_ActionId">
    <vt:lpwstr>e576a1b3-a8c1-4aba-a3bd-e0787220981d</vt:lpwstr>
  </property>
  <property fmtid="{D5CDD505-2E9C-101B-9397-08002B2CF9AE}" pid="18" name="MSIP_Label_797ad33d-ed35-43c0-b526-22bc83c17deb_Parent">
    <vt:lpwstr>00183ae1-726f-4969-b787-1995b26b5e2f</vt:lpwstr>
  </property>
  <property fmtid="{D5CDD505-2E9C-101B-9397-08002B2CF9AE}" pid="19" name="MSIP_Label_797ad33d-ed35-43c0-b526-22bc83c17deb_Extended_MSFT_Method">
    <vt:lpwstr>Automatic</vt:lpwstr>
  </property>
  <property fmtid="{D5CDD505-2E9C-101B-9397-08002B2CF9AE}" pid="20" name="Sensitivity">
    <vt:lpwstr>Internal Not Encrypted</vt:lpwstr>
  </property>
  <property fmtid="{D5CDD505-2E9C-101B-9397-08002B2CF9AE}" pid="21" name="KSOProductBuildVer">
    <vt:lpwstr>1033-11.2.0.10265</vt:lpwstr>
  </property>
  <property fmtid="{D5CDD505-2E9C-101B-9397-08002B2CF9AE}" pid="22" name="ICV">
    <vt:lpwstr>9C6D2924208F4C828D86A4B934A380AD</vt:lpwstr>
  </property>
</Properties>
</file>